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2A2EE09" w14:textId="77777777" w:rsidR="0098252F" w:rsidRPr="00090405" w:rsidRDefault="00405E0E" w:rsidP="00420425">
      <w:pPr>
        <w:spacing w:after="0"/>
        <w:jc w:val="both"/>
        <w:rPr>
          <w:rFonts w:ascii="Times New Roman" w:hAnsi="Times New Roman" w:cs="Times New Roman"/>
        </w:rPr>
      </w:pPr>
      <w:r w:rsidRPr="0098252F">
        <w:t>E</w:t>
      </w:r>
      <w:r w:rsidRPr="00090405">
        <w:rPr>
          <w:rFonts w:ascii="Times New Roman" w:hAnsi="Times New Roman" w:cs="Times New Roman"/>
        </w:rPr>
        <w:t>ntre los suscritos a saber:</w:t>
      </w:r>
    </w:p>
    <w:p w14:paraId="14F910AE" w14:textId="77777777" w:rsidR="0098252F" w:rsidRPr="00090405" w:rsidRDefault="0098252F" w:rsidP="00420425">
      <w:pPr>
        <w:spacing w:after="0"/>
        <w:jc w:val="both"/>
        <w:rPr>
          <w:rFonts w:ascii="Times New Roman" w:hAnsi="Times New Roman" w:cs="Times New Roman"/>
        </w:rPr>
      </w:pPr>
    </w:p>
    <w:p w14:paraId="2E9BFEED" w14:textId="5F929207" w:rsidR="003B169F" w:rsidRPr="00090405" w:rsidRDefault="00405E0E" w:rsidP="0098252F">
      <w:pPr>
        <w:jc w:val="both"/>
        <w:rPr>
          <w:rFonts w:ascii="Times New Roman" w:hAnsi="Times New Roman" w:cs="Times New Roman"/>
        </w:rPr>
      </w:pPr>
      <w:r w:rsidRPr="00090405">
        <w:rPr>
          <w:rFonts w:ascii="Times New Roman" w:hAnsi="Times New Roman" w:cs="Times New Roman"/>
          <w:highlight w:val="yellow"/>
        </w:rPr>
        <w:t>[NOMBRE DE LA EMPRESA O CONTRATANTE</w:t>
      </w:r>
      <w:r w:rsidRPr="00090405">
        <w:rPr>
          <w:rFonts w:ascii="Times New Roman" w:hAnsi="Times New Roman" w:cs="Times New Roman"/>
        </w:rPr>
        <w:t xml:space="preserve">], identificada con NIT No. </w:t>
      </w:r>
      <w:r w:rsidR="00353873" w:rsidRPr="00090405">
        <w:rPr>
          <w:rFonts w:ascii="Times New Roman" w:hAnsi="Times New Roman" w:cs="Times New Roman"/>
          <w:highlight w:val="yellow"/>
        </w:rPr>
        <w:t>XXX</w:t>
      </w:r>
      <w:r w:rsidRPr="00090405">
        <w:rPr>
          <w:rFonts w:ascii="Times New Roman" w:hAnsi="Times New Roman" w:cs="Times New Roman"/>
        </w:rPr>
        <w:t xml:space="preserve">, con domicilio en la ciudad de </w:t>
      </w:r>
      <w:r w:rsidR="00353873" w:rsidRPr="00090405">
        <w:rPr>
          <w:rFonts w:ascii="Times New Roman" w:hAnsi="Times New Roman" w:cs="Times New Roman"/>
        </w:rPr>
        <w:t>XXX</w:t>
      </w:r>
      <w:r w:rsidRPr="00090405">
        <w:rPr>
          <w:rFonts w:ascii="Times New Roman" w:hAnsi="Times New Roman" w:cs="Times New Roman"/>
        </w:rPr>
        <w:t xml:space="preserve">, quien en adelante se denominará “LA EMPRESA”, por una parte; y por la otra, </w:t>
      </w:r>
      <w:r w:rsidRPr="00090405">
        <w:rPr>
          <w:rFonts w:ascii="Times New Roman" w:hAnsi="Times New Roman" w:cs="Times New Roman"/>
          <w:highlight w:val="yellow"/>
        </w:rPr>
        <w:t>[NOMBRE COMPLETO DEL CONTRATISTA]</w:t>
      </w:r>
      <w:r w:rsidRPr="00090405">
        <w:rPr>
          <w:rFonts w:ascii="Times New Roman" w:hAnsi="Times New Roman" w:cs="Times New Roman"/>
        </w:rPr>
        <w:t xml:space="preserve">, identificado(a) con cédula de ciudadanía No. </w:t>
      </w:r>
      <w:r w:rsidR="00353873" w:rsidRPr="00090405">
        <w:rPr>
          <w:rFonts w:ascii="Times New Roman" w:hAnsi="Times New Roman" w:cs="Times New Roman"/>
          <w:highlight w:val="yellow"/>
        </w:rPr>
        <w:t>XXX</w:t>
      </w:r>
      <w:r w:rsidRPr="00090405">
        <w:rPr>
          <w:rFonts w:ascii="Times New Roman" w:hAnsi="Times New Roman" w:cs="Times New Roman"/>
        </w:rPr>
        <w:t xml:space="preserve">, con domicilio en la ciudad de </w:t>
      </w:r>
      <w:r w:rsidR="00353873" w:rsidRPr="00090405">
        <w:rPr>
          <w:rFonts w:ascii="Times New Roman" w:hAnsi="Times New Roman" w:cs="Times New Roman"/>
          <w:highlight w:val="yellow"/>
        </w:rPr>
        <w:t>XXX</w:t>
      </w:r>
      <w:r w:rsidRPr="00090405">
        <w:rPr>
          <w:rFonts w:ascii="Times New Roman" w:hAnsi="Times New Roman" w:cs="Times New Roman"/>
        </w:rPr>
        <w:t>, quien en adelante se denominará “EL CONTRATISTA”; se ha convenido celebrar el presente CONTRATO DE CONFIDENCIALIDAD, que se regirá por las siguientes cláusulas:</w:t>
      </w:r>
    </w:p>
    <w:p w14:paraId="15B6B7F2" w14:textId="77777777" w:rsidR="00CF64CC" w:rsidRPr="00090405" w:rsidRDefault="008C640C" w:rsidP="00CF64CC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090405">
        <w:rPr>
          <w:rFonts w:ascii="Times New Roman" w:hAnsi="Times New Roman" w:cs="Times New Roman"/>
          <w:b/>
          <w:bCs/>
          <w:u w:val="single"/>
        </w:rPr>
        <w:t xml:space="preserve">CLÁUSULA </w:t>
      </w:r>
      <w:r w:rsidR="00097CDA" w:rsidRPr="00090405">
        <w:rPr>
          <w:rFonts w:ascii="Times New Roman" w:hAnsi="Times New Roman" w:cs="Times New Roman"/>
          <w:b/>
          <w:bCs/>
          <w:u w:val="single"/>
        </w:rPr>
        <w:t>PRIMERA. -</w:t>
      </w:r>
      <w:r w:rsidRPr="00090405">
        <w:rPr>
          <w:rFonts w:ascii="Times New Roman" w:hAnsi="Times New Roman" w:cs="Times New Roman"/>
          <w:b/>
          <w:bCs/>
          <w:u w:val="single"/>
        </w:rPr>
        <w:t xml:space="preserve"> OBJETO DEL CONTRATO</w:t>
      </w:r>
    </w:p>
    <w:p w14:paraId="369B5467" w14:textId="35BEEE8E" w:rsidR="00CF64CC" w:rsidRPr="00090405" w:rsidRDefault="00405E0E" w:rsidP="00CF64CC">
      <w:pPr>
        <w:jc w:val="both"/>
        <w:rPr>
          <w:rFonts w:ascii="Times New Roman" w:hAnsi="Times New Roman" w:cs="Times New Roman"/>
        </w:rPr>
      </w:pPr>
      <w:r w:rsidRPr="00090405">
        <w:rPr>
          <w:rFonts w:ascii="Times New Roman" w:hAnsi="Times New Roman" w:cs="Times New Roman"/>
        </w:rPr>
        <w:t xml:space="preserve">El presente contrato tiene por objeto garantizar la confidencialidad, reserva y buen manejo de la información a la que tenga acceso EL CONTRATISTA, con ocasión de su vinculación contractual, laboral o de prestación de servicios con LA EMPRESA, especialmente en temas relacionados con Contabilidad y Recursos Humanos, </w:t>
      </w:r>
      <w:r w:rsidR="00CF64CC" w:rsidRPr="00090405">
        <w:rPr>
          <w:rFonts w:ascii="Times New Roman" w:hAnsi="Times New Roman" w:cs="Times New Roman"/>
        </w:rPr>
        <w:t>incluyendo,</w:t>
      </w:r>
      <w:r w:rsidRPr="00090405">
        <w:rPr>
          <w:rFonts w:ascii="Times New Roman" w:hAnsi="Times New Roman" w:cs="Times New Roman"/>
        </w:rPr>
        <w:t xml:space="preserve"> pero sin limitarse a:</w:t>
      </w:r>
    </w:p>
    <w:p w14:paraId="59E40169" w14:textId="77777777" w:rsidR="00CF64CC" w:rsidRPr="00090405" w:rsidRDefault="00405E0E" w:rsidP="00CF64CC">
      <w:pPr>
        <w:pStyle w:val="Prrafodelista"/>
        <w:numPr>
          <w:ilvl w:val="0"/>
          <w:numId w:val="10"/>
        </w:numPr>
        <w:rPr>
          <w:rFonts w:ascii="Times New Roman" w:hAnsi="Times New Roman" w:cs="Times New Roman"/>
          <w:b/>
          <w:bCs/>
          <w:u w:val="single"/>
        </w:rPr>
      </w:pPr>
      <w:r w:rsidRPr="00090405">
        <w:rPr>
          <w:rFonts w:ascii="Times New Roman" w:hAnsi="Times New Roman" w:cs="Times New Roman"/>
        </w:rPr>
        <w:t>Información financiera, contable y tributaria.</w:t>
      </w:r>
    </w:p>
    <w:p w14:paraId="4D322BD9" w14:textId="77777777" w:rsidR="00CF64CC" w:rsidRPr="00090405" w:rsidRDefault="00405E0E" w:rsidP="00CF64CC">
      <w:pPr>
        <w:pStyle w:val="Prrafodelista"/>
        <w:numPr>
          <w:ilvl w:val="0"/>
          <w:numId w:val="10"/>
        </w:numPr>
        <w:rPr>
          <w:rFonts w:ascii="Times New Roman" w:hAnsi="Times New Roman" w:cs="Times New Roman"/>
          <w:b/>
          <w:bCs/>
          <w:u w:val="single"/>
        </w:rPr>
      </w:pPr>
      <w:r w:rsidRPr="00090405">
        <w:rPr>
          <w:rFonts w:ascii="Times New Roman" w:hAnsi="Times New Roman" w:cs="Times New Roman"/>
        </w:rPr>
        <w:t>Registros de nómina, contratos laborales, hojas de vida, reportes disciplinarios.</w:t>
      </w:r>
    </w:p>
    <w:p w14:paraId="4D17773B" w14:textId="77777777" w:rsidR="00CF64CC" w:rsidRPr="00090405" w:rsidRDefault="00405E0E" w:rsidP="00CF64CC">
      <w:pPr>
        <w:pStyle w:val="Prrafodelista"/>
        <w:numPr>
          <w:ilvl w:val="0"/>
          <w:numId w:val="10"/>
        </w:numPr>
        <w:rPr>
          <w:rFonts w:ascii="Times New Roman" w:hAnsi="Times New Roman" w:cs="Times New Roman"/>
          <w:b/>
          <w:bCs/>
          <w:u w:val="single"/>
        </w:rPr>
      </w:pPr>
      <w:r w:rsidRPr="00090405">
        <w:rPr>
          <w:rFonts w:ascii="Times New Roman" w:hAnsi="Times New Roman" w:cs="Times New Roman"/>
        </w:rPr>
        <w:t>Información sobre procesos internos de gestión del talento humano.</w:t>
      </w:r>
    </w:p>
    <w:p w14:paraId="6E0FA5AD" w14:textId="71E72F88" w:rsidR="003B169F" w:rsidRPr="00090405" w:rsidRDefault="00405E0E" w:rsidP="00CF64CC">
      <w:pPr>
        <w:pStyle w:val="Prrafodelista"/>
        <w:numPr>
          <w:ilvl w:val="0"/>
          <w:numId w:val="10"/>
        </w:numPr>
        <w:rPr>
          <w:rFonts w:ascii="Times New Roman" w:hAnsi="Times New Roman" w:cs="Times New Roman"/>
          <w:b/>
          <w:bCs/>
          <w:u w:val="single"/>
        </w:rPr>
      </w:pPr>
      <w:r w:rsidRPr="00090405">
        <w:rPr>
          <w:rFonts w:ascii="Times New Roman" w:hAnsi="Times New Roman" w:cs="Times New Roman"/>
        </w:rPr>
        <w:t>Documentos legales, formatos internos, datos personales sensibles y reportes a autoridades.</w:t>
      </w:r>
    </w:p>
    <w:p w14:paraId="6953D73B" w14:textId="411E81A4" w:rsidR="003B169F" w:rsidRPr="00090405" w:rsidRDefault="00AF2AF7" w:rsidP="009371B5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090405">
        <w:rPr>
          <w:rFonts w:ascii="Times New Roman" w:hAnsi="Times New Roman" w:cs="Times New Roman"/>
          <w:b/>
          <w:bCs/>
          <w:u w:val="single"/>
        </w:rPr>
        <w:t>CLÁUSULA</w:t>
      </w:r>
      <w:r w:rsidR="00727CEF" w:rsidRPr="00090405">
        <w:rPr>
          <w:rFonts w:ascii="Times New Roman" w:hAnsi="Times New Roman" w:cs="Times New Roman"/>
          <w:b/>
          <w:bCs/>
          <w:u w:val="single"/>
        </w:rPr>
        <w:t xml:space="preserve"> </w:t>
      </w:r>
      <w:r w:rsidR="00405E0E" w:rsidRPr="00090405">
        <w:rPr>
          <w:rFonts w:ascii="Times New Roman" w:hAnsi="Times New Roman" w:cs="Times New Roman"/>
          <w:b/>
          <w:bCs/>
          <w:u w:val="single"/>
        </w:rPr>
        <w:t>SEGUNDA – ALCANCE DE LA CONFIDENCIALIDAD</w:t>
      </w:r>
    </w:p>
    <w:p w14:paraId="24FDD5CF" w14:textId="77777777" w:rsidR="00334710" w:rsidRPr="00090405" w:rsidRDefault="00405E0E" w:rsidP="00334710">
      <w:pPr>
        <w:jc w:val="both"/>
        <w:rPr>
          <w:rFonts w:ascii="Times New Roman" w:hAnsi="Times New Roman" w:cs="Times New Roman"/>
        </w:rPr>
      </w:pPr>
      <w:r w:rsidRPr="00090405">
        <w:rPr>
          <w:rFonts w:ascii="Times New Roman" w:hAnsi="Times New Roman" w:cs="Times New Roman"/>
        </w:rPr>
        <w:t>EL CONTRATISTA se obliga a:</w:t>
      </w:r>
      <w:r w:rsidR="00334710" w:rsidRPr="00090405">
        <w:rPr>
          <w:rFonts w:ascii="Times New Roman" w:hAnsi="Times New Roman" w:cs="Times New Roman"/>
        </w:rPr>
        <w:t xml:space="preserve"> </w:t>
      </w:r>
    </w:p>
    <w:p w14:paraId="5074D62A" w14:textId="0EBA87F1" w:rsidR="003B169F" w:rsidRPr="00090405" w:rsidRDefault="00405E0E" w:rsidP="00334710">
      <w:pPr>
        <w:jc w:val="both"/>
        <w:rPr>
          <w:rFonts w:ascii="Times New Roman" w:hAnsi="Times New Roman" w:cs="Times New Roman"/>
        </w:rPr>
      </w:pPr>
      <w:r w:rsidRPr="00090405">
        <w:rPr>
          <w:rFonts w:ascii="Times New Roman" w:hAnsi="Times New Roman" w:cs="Times New Roman"/>
        </w:rPr>
        <w:t>1. No divulgar, compartir ni utilizar la información confidencial para fines distintos a los autorizados por LA EMPRESA.</w:t>
      </w:r>
      <w:r w:rsidRPr="00090405">
        <w:rPr>
          <w:rFonts w:ascii="Times New Roman" w:hAnsi="Times New Roman" w:cs="Times New Roman"/>
        </w:rPr>
        <w:br/>
        <w:t>2. Proteger dicha información con el mismo grado de cuidado con que protege su propia información confidencial.</w:t>
      </w:r>
      <w:r w:rsidRPr="00090405">
        <w:rPr>
          <w:rFonts w:ascii="Times New Roman" w:hAnsi="Times New Roman" w:cs="Times New Roman"/>
        </w:rPr>
        <w:br/>
        <w:t>3. No hacer copias, reproducciones o distribuciones sin autorización previa, expresa y por escrito de LA EMPRESA.</w:t>
      </w:r>
      <w:r w:rsidRPr="00090405">
        <w:rPr>
          <w:rFonts w:ascii="Times New Roman" w:hAnsi="Times New Roman" w:cs="Times New Roman"/>
        </w:rPr>
        <w:br/>
        <w:t>4. Cumplir con la normatividad vigente en materia de protección de datos personales (Ley 1581 de 2012 y normas complementarias).</w:t>
      </w:r>
    </w:p>
    <w:p w14:paraId="2D48DA08" w14:textId="2EB0405B" w:rsidR="003B169F" w:rsidRPr="00090405" w:rsidRDefault="00727CEF" w:rsidP="00DF3CC0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090405">
        <w:rPr>
          <w:rFonts w:ascii="Times New Roman" w:hAnsi="Times New Roman" w:cs="Times New Roman"/>
          <w:b/>
          <w:bCs/>
          <w:u w:val="single"/>
        </w:rPr>
        <w:t xml:space="preserve">CLÁUSULA </w:t>
      </w:r>
      <w:r w:rsidR="00405E0E" w:rsidRPr="00090405">
        <w:rPr>
          <w:rFonts w:ascii="Times New Roman" w:hAnsi="Times New Roman" w:cs="Times New Roman"/>
          <w:b/>
          <w:bCs/>
          <w:u w:val="single"/>
        </w:rPr>
        <w:t>TERCERA – DURACIÓN DE LA OBLIGACIÓN</w:t>
      </w:r>
    </w:p>
    <w:p w14:paraId="5EE13767" w14:textId="77777777" w:rsidR="003B169F" w:rsidRPr="00090405" w:rsidRDefault="00405E0E" w:rsidP="00780296">
      <w:pPr>
        <w:jc w:val="both"/>
        <w:rPr>
          <w:rFonts w:ascii="Times New Roman" w:hAnsi="Times New Roman" w:cs="Times New Roman"/>
        </w:rPr>
      </w:pPr>
      <w:r w:rsidRPr="00090405">
        <w:rPr>
          <w:rFonts w:ascii="Times New Roman" w:hAnsi="Times New Roman" w:cs="Times New Roman"/>
        </w:rPr>
        <w:t>La obligación de confidencialidad subsistirá durante la vigencia del vínculo contractual y hasta por cinco (5) años posteriores a la terminación de la relación entre las partes, sin importar la causa de su finalización.</w:t>
      </w:r>
    </w:p>
    <w:p w14:paraId="011743BD" w14:textId="545A1EF4" w:rsidR="003B169F" w:rsidRPr="00090405" w:rsidRDefault="00727CEF" w:rsidP="00DF3CC0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090405">
        <w:rPr>
          <w:rFonts w:ascii="Times New Roman" w:hAnsi="Times New Roman" w:cs="Times New Roman"/>
          <w:b/>
          <w:bCs/>
          <w:u w:val="single"/>
        </w:rPr>
        <w:t xml:space="preserve">CLÁUSULA </w:t>
      </w:r>
      <w:r w:rsidR="00405E0E" w:rsidRPr="00090405">
        <w:rPr>
          <w:rFonts w:ascii="Times New Roman" w:hAnsi="Times New Roman" w:cs="Times New Roman"/>
          <w:b/>
          <w:bCs/>
          <w:u w:val="single"/>
        </w:rPr>
        <w:t>CUARTA – EXCEPCIONES A LA CONFIDENCIALIDAD</w:t>
      </w:r>
    </w:p>
    <w:p w14:paraId="7DDD9028" w14:textId="77777777" w:rsidR="00DF3CC0" w:rsidRPr="00090405" w:rsidRDefault="00405E0E" w:rsidP="00780296">
      <w:pPr>
        <w:jc w:val="both"/>
        <w:rPr>
          <w:rFonts w:ascii="Times New Roman" w:hAnsi="Times New Roman" w:cs="Times New Roman"/>
        </w:rPr>
      </w:pPr>
      <w:r w:rsidRPr="00090405">
        <w:rPr>
          <w:rFonts w:ascii="Times New Roman" w:hAnsi="Times New Roman" w:cs="Times New Roman"/>
        </w:rPr>
        <w:t>No se considerará como información confidencial aquella que:</w:t>
      </w:r>
      <w:r w:rsidR="00DF3CC0" w:rsidRPr="00090405">
        <w:rPr>
          <w:rFonts w:ascii="Times New Roman" w:hAnsi="Times New Roman" w:cs="Times New Roman"/>
        </w:rPr>
        <w:t xml:space="preserve"> </w:t>
      </w:r>
    </w:p>
    <w:p w14:paraId="53C3B5A7" w14:textId="77777777" w:rsidR="00DF3CC0" w:rsidRPr="00090405" w:rsidRDefault="00405E0E" w:rsidP="00DF3CC0">
      <w:pPr>
        <w:pStyle w:val="Prrafodelista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090405">
        <w:rPr>
          <w:rFonts w:ascii="Times New Roman" w:hAnsi="Times New Roman" w:cs="Times New Roman"/>
        </w:rPr>
        <w:t>Sea de dominio público al momento de su divulgación.</w:t>
      </w:r>
    </w:p>
    <w:p w14:paraId="748E4A8D" w14:textId="5801AFD7" w:rsidR="003B169F" w:rsidRPr="00DF3CC0" w:rsidRDefault="00405E0E" w:rsidP="00483919">
      <w:pPr>
        <w:pStyle w:val="Prrafodelista"/>
        <w:numPr>
          <w:ilvl w:val="0"/>
          <w:numId w:val="12"/>
        </w:numPr>
        <w:jc w:val="both"/>
        <w:rPr>
          <w:rFonts w:ascii="Times New Roman" w:hAnsi="Times New Roman" w:cs="Times New Roman"/>
        </w:rPr>
      </w:pPr>
      <w:r w:rsidRPr="00090405">
        <w:rPr>
          <w:rFonts w:ascii="Times New Roman" w:hAnsi="Times New Roman" w:cs="Times New Roman"/>
        </w:rPr>
        <w:t>Haya sido desarrollada de forma independiente por EL CONTRATISTA sin uso de información de LA EMPRESA.</w:t>
      </w:r>
      <w:r w:rsidRPr="00DF3CC0">
        <w:rPr>
          <w:rFonts w:ascii="Times New Roman" w:hAnsi="Times New Roman" w:cs="Times New Roman"/>
        </w:rPr>
        <w:br/>
      </w:r>
      <w:r w:rsidRPr="00483919">
        <w:rPr>
          <w:rFonts w:ascii="Times New Roman" w:hAnsi="Times New Roman" w:cs="Times New Roman"/>
        </w:rPr>
        <w:lastRenderedPageBreak/>
        <w:t>c) Deba ser revelada por mandato legal o autoridad competente, previa notificación a LA EMPRESA, cuando ello sea posible.</w:t>
      </w:r>
    </w:p>
    <w:p w14:paraId="11CEF977" w14:textId="6A139E18" w:rsidR="003B169F" w:rsidRPr="00780296" w:rsidRDefault="00727CEF" w:rsidP="00465DF8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780296">
        <w:rPr>
          <w:rFonts w:ascii="Times New Roman" w:hAnsi="Times New Roman" w:cs="Times New Roman"/>
          <w:b/>
          <w:bCs/>
          <w:u w:val="single"/>
        </w:rPr>
        <w:t xml:space="preserve">CLÁUSULA </w:t>
      </w:r>
      <w:r w:rsidR="00405E0E" w:rsidRPr="00780296">
        <w:rPr>
          <w:rFonts w:ascii="Times New Roman" w:hAnsi="Times New Roman" w:cs="Times New Roman"/>
          <w:b/>
          <w:bCs/>
          <w:u w:val="single"/>
        </w:rPr>
        <w:t>QUINTA – RESPONSABILIDADES Y SANCIONES</w:t>
      </w:r>
    </w:p>
    <w:p w14:paraId="55DEF5E2" w14:textId="77777777" w:rsidR="00465DF8" w:rsidRDefault="00405E0E" w:rsidP="00465DF8">
      <w:pPr>
        <w:jc w:val="both"/>
        <w:rPr>
          <w:rFonts w:ascii="Times New Roman" w:hAnsi="Times New Roman" w:cs="Times New Roman"/>
        </w:rPr>
      </w:pPr>
      <w:r w:rsidRPr="00780296">
        <w:rPr>
          <w:rFonts w:ascii="Times New Roman" w:hAnsi="Times New Roman" w:cs="Times New Roman"/>
        </w:rPr>
        <w:t>Cualquier incumplimiento por parte de EL CONTRATISTA a las obligaciones aquí estipuladas dará lugar a:</w:t>
      </w:r>
    </w:p>
    <w:p w14:paraId="16869401" w14:textId="77777777" w:rsidR="00E413DD" w:rsidRDefault="00405E0E" w:rsidP="00465DF8">
      <w:pPr>
        <w:pStyle w:val="Prrafodelista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465DF8">
        <w:rPr>
          <w:rFonts w:ascii="Times New Roman" w:hAnsi="Times New Roman" w:cs="Times New Roman"/>
        </w:rPr>
        <w:t>La terminación inmediata del contrato (cuando aplique).</w:t>
      </w:r>
    </w:p>
    <w:p w14:paraId="0EB06EE9" w14:textId="77777777" w:rsidR="00E413DD" w:rsidRDefault="00405E0E" w:rsidP="00465DF8">
      <w:pPr>
        <w:pStyle w:val="Prrafodelista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465DF8">
        <w:rPr>
          <w:rFonts w:ascii="Times New Roman" w:hAnsi="Times New Roman" w:cs="Times New Roman"/>
        </w:rPr>
        <w:t>La obligación de indemnizar a LA EMPRESA por los daños y perjuicios ocasionados.</w:t>
      </w:r>
    </w:p>
    <w:p w14:paraId="4C44FB02" w14:textId="5E8425F1" w:rsidR="003B169F" w:rsidRPr="00465DF8" w:rsidRDefault="00405E0E" w:rsidP="00465DF8">
      <w:pPr>
        <w:pStyle w:val="Prrafodelista"/>
        <w:numPr>
          <w:ilvl w:val="0"/>
          <w:numId w:val="13"/>
        </w:numPr>
        <w:jc w:val="both"/>
        <w:rPr>
          <w:rFonts w:ascii="Times New Roman" w:hAnsi="Times New Roman" w:cs="Times New Roman"/>
        </w:rPr>
      </w:pPr>
      <w:r w:rsidRPr="00465DF8">
        <w:rPr>
          <w:rFonts w:ascii="Times New Roman" w:hAnsi="Times New Roman" w:cs="Times New Roman"/>
        </w:rPr>
        <w:t>Posibles acciones legales por el uso indebido de información confidencial.</w:t>
      </w:r>
    </w:p>
    <w:p w14:paraId="0D5E5F16" w14:textId="7782F583" w:rsidR="003B169F" w:rsidRPr="00780296" w:rsidRDefault="00E413DD" w:rsidP="00E413DD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780296">
        <w:rPr>
          <w:rFonts w:ascii="Times New Roman" w:hAnsi="Times New Roman" w:cs="Times New Roman"/>
          <w:b/>
          <w:bCs/>
          <w:u w:val="single"/>
        </w:rPr>
        <w:t>CLÁUSULA SEXTA</w:t>
      </w:r>
      <w:r w:rsidR="00405E0E" w:rsidRPr="00780296">
        <w:rPr>
          <w:rFonts w:ascii="Times New Roman" w:hAnsi="Times New Roman" w:cs="Times New Roman"/>
          <w:b/>
          <w:bCs/>
          <w:u w:val="single"/>
        </w:rPr>
        <w:t xml:space="preserve"> – PROPIEDAD DE LA INFORMACIÓN</w:t>
      </w:r>
    </w:p>
    <w:p w14:paraId="78727CEC" w14:textId="77777777" w:rsidR="003B169F" w:rsidRPr="00780296" w:rsidRDefault="00405E0E" w:rsidP="00780296">
      <w:pPr>
        <w:jc w:val="both"/>
        <w:rPr>
          <w:rFonts w:ascii="Times New Roman" w:hAnsi="Times New Roman" w:cs="Times New Roman"/>
        </w:rPr>
      </w:pPr>
      <w:r w:rsidRPr="00780296">
        <w:rPr>
          <w:rFonts w:ascii="Times New Roman" w:hAnsi="Times New Roman" w:cs="Times New Roman"/>
        </w:rPr>
        <w:t>Toda información proporcionada a EL CONTRATISTA o generada por este en desarrollo de sus funciones será propiedad exclusiva de LA EMPRESA, quien podrá reclamarla en cualquier momento.</w:t>
      </w:r>
    </w:p>
    <w:p w14:paraId="5B2F50D6" w14:textId="58844331" w:rsidR="003B169F" w:rsidRPr="00780296" w:rsidRDefault="00780296" w:rsidP="00E413DD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780296">
        <w:rPr>
          <w:rFonts w:ascii="Times New Roman" w:hAnsi="Times New Roman" w:cs="Times New Roman"/>
          <w:b/>
          <w:bCs/>
          <w:u w:val="single"/>
        </w:rPr>
        <w:t xml:space="preserve">CLÁUSULA </w:t>
      </w:r>
      <w:r w:rsidR="00405E0E" w:rsidRPr="00780296">
        <w:rPr>
          <w:rFonts w:ascii="Times New Roman" w:hAnsi="Times New Roman" w:cs="Times New Roman"/>
          <w:b/>
          <w:bCs/>
          <w:u w:val="single"/>
        </w:rPr>
        <w:t>SÉPTIMA – JURISDICCIÓN Y LEY APLICABLE</w:t>
      </w:r>
    </w:p>
    <w:p w14:paraId="413CF92F" w14:textId="4410BEDE" w:rsidR="003B169F" w:rsidRPr="00780296" w:rsidRDefault="00405E0E" w:rsidP="00780296">
      <w:pPr>
        <w:jc w:val="both"/>
        <w:rPr>
          <w:rFonts w:ascii="Times New Roman" w:hAnsi="Times New Roman" w:cs="Times New Roman"/>
        </w:rPr>
      </w:pPr>
      <w:r w:rsidRPr="00780296">
        <w:rPr>
          <w:rFonts w:ascii="Times New Roman" w:hAnsi="Times New Roman" w:cs="Times New Roman"/>
        </w:rPr>
        <w:t xml:space="preserve">El presente contrato se rige por las leyes de la República de Colombia. Para cualquier diferencia o conflicto que surja del presente contrato, las partes se someten a la jurisdicción de los jueces de la ciudad de </w:t>
      </w:r>
      <w:r w:rsidR="00353873" w:rsidRPr="001263D9">
        <w:rPr>
          <w:rFonts w:ascii="Times New Roman" w:hAnsi="Times New Roman" w:cs="Times New Roman"/>
          <w:highlight w:val="yellow"/>
        </w:rPr>
        <w:t>XXX</w:t>
      </w:r>
      <w:r w:rsidRPr="001263D9">
        <w:rPr>
          <w:rFonts w:ascii="Times New Roman" w:hAnsi="Times New Roman" w:cs="Times New Roman"/>
          <w:highlight w:val="yellow"/>
        </w:rPr>
        <w:t>.</w:t>
      </w:r>
    </w:p>
    <w:p w14:paraId="5B3058F0" w14:textId="5707B665" w:rsidR="003B169F" w:rsidRPr="00780296" w:rsidRDefault="00780296" w:rsidP="00E413DD">
      <w:pPr>
        <w:jc w:val="center"/>
        <w:rPr>
          <w:rFonts w:ascii="Times New Roman" w:hAnsi="Times New Roman" w:cs="Times New Roman"/>
          <w:b/>
          <w:bCs/>
          <w:u w:val="single"/>
        </w:rPr>
      </w:pPr>
      <w:r w:rsidRPr="00780296">
        <w:rPr>
          <w:rFonts w:ascii="Times New Roman" w:hAnsi="Times New Roman" w:cs="Times New Roman"/>
          <w:b/>
          <w:bCs/>
          <w:u w:val="single"/>
        </w:rPr>
        <w:t xml:space="preserve">CLÁUSULA </w:t>
      </w:r>
      <w:r w:rsidR="00405E0E" w:rsidRPr="00780296">
        <w:rPr>
          <w:rFonts w:ascii="Times New Roman" w:hAnsi="Times New Roman" w:cs="Times New Roman"/>
          <w:b/>
          <w:bCs/>
          <w:u w:val="single"/>
        </w:rPr>
        <w:t>OCTAVA – DECLARACIONES FINALES</w:t>
      </w:r>
    </w:p>
    <w:p w14:paraId="68D0D95C" w14:textId="77777777" w:rsidR="003B169F" w:rsidRPr="00780296" w:rsidRDefault="00405E0E" w:rsidP="00780296">
      <w:pPr>
        <w:jc w:val="both"/>
        <w:rPr>
          <w:rFonts w:ascii="Times New Roman" w:hAnsi="Times New Roman" w:cs="Times New Roman"/>
        </w:rPr>
      </w:pPr>
      <w:r w:rsidRPr="00780296">
        <w:rPr>
          <w:rFonts w:ascii="Times New Roman" w:hAnsi="Times New Roman" w:cs="Times New Roman"/>
        </w:rPr>
        <w:t>EL CONTRATISTA declara haber leído, comprendido y aceptado el contenido del presente contrato, comprometiéndose a cumplirlo de manera estricta y ética.</w:t>
      </w:r>
    </w:p>
    <w:p w14:paraId="2F2F8706" w14:textId="666274CB" w:rsidR="003B169F" w:rsidRDefault="00405E0E" w:rsidP="00780296">
      <w:pPr>
        <w:jc w:val="both"/>
        <w:rPr>
          <w:rFonts w:ascii="Times New Roman" w:hAnsi="Times New Roman" w:cs="Times New Roman"/>
        </w:rPr>
      </w:pPr>
      <w:r w:rsidRPr="00780296">
        <w:rPr>
          <w:rFonts w:ascii="Times New Roman" w:hAnsi="Times New Roman" w:cs="Times New Roman"/>
        </w:rPr>
        <w:t xml:space="preserve">En constancia de lo anterior, se firma en dos ejemplares del mismo tenor, a los </w:t>
      </w:r>
      <w:r w:rsidR="00353873" w:rsidRPr="001263D9">
        <w:rPr>
          <w:rFonts w:ascii="Times New Roman" w:hAnsi="Times New Roman" w:cs="Times New Roman"/>
          <w:highlight w:val="yellow"/>
        </w:rPr>
        <w:t>XXX</w:t>
      </w:r>
      <w:r w:rsidRPr="00780296">
        <w:rPr>
          <w:rFonts w:ascii="Times New Roman" w:hAnsi="Times New Roman" w:cs="Times New Roman"/>
        </w:rPr>
        <w:t xml:space="preserve"> días del mes de </w:t>
      </w:r>
      <w:r w:rsidR="00353873" w:rsidRPr="001263D9">
        <w:rPr>
          <w:rFonts w:ascii="Times New Roman" w:hAnsi="Times New Roman" w:cs="Times New Roman"/>
          <w:highlight w:val="yellow"/>
        </w:rPr>
        <w:t>XXX</w:t>
      </w:r>
      <w:r w:rsidRPr="00780296">
        <w:rPr>
          <w:rFonts w:ascii="Times New Roman" w:hAnsi="Times New Roman" w:cs="Times New Roman"/>
        </w:rPr>
        <w:t xml:space="preserve"> de 2025.</w:t>
      </w:r>
    </w:p>
    <w:p w14:paraId="6A277EF0" w14:textId="083DAC4F" w:rsidR="00D76AB1" w:rsidRDefault="00D76AB1" w:rsidP="00780296">
      <w:pPr>
        <w:jc w:val="both"/>
        <w:rPr>
          <w:rFonts w:ascii="Times New Roman" w:hAnsi="Times New Roman" w:cs="Times New Roman"/>
        </w:rPr>
      </w:pPr>
    </w:p>
    <w:p w14:paraId="4108147D" w14:textId="77777777" w:rsidR="00D76AB1" w:rsidRPr="00780296" w:rsidRDefault="00D76AB1" w:rsidP="00780296">
      <w:pPr>
        <w:jc w:val="both"/>
        <w:rPr>
          <w:rFonts w:ascii="Times New Roman" w:hAnsi="Times New Roman" w:cs="Times New Roman"/>
        </w:rPr>
      </w:pPr>
    </w:p>
    <w:tbl>
      <w:tblPr>
        <w:tblStyle w:val="Tablaconcuadrcula"/>
        <w:tblW w:w="5000" w:type="pct"/>
        <w:jc w:val="center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762"/>
        <w:gridCol w:w="2476"/>
        <w:gridCol w:w="2476"/>
        <w:gridCol w:w="2474"/>
      </w:tblGrid>
      <w:tr w:rsidR="00E152ED" w:rsidRPr="001C6B14" w14:paraId="78B2F93F" w14:textId="1469B7DA" w:rsidTr="00D76AB1">
        <w:trPr>
          <w:jc w:val="center"/>
        </w:trPr>
        <w:tc>
          <w:tcPr>
            <w:tcW w:w="1356" w:type="pct"/>
            <w:vAlign w:val="center"/>
          </w:tcPr>
          <w:p w14:paraId="0810E616" w14:textId="3AD953B1" w:rsidR="00E152ED" w:rsidRPr="00AA3C15" w:rsidRDefault="00E152ED" w:rsidP="001C6B1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3C15">
              <w:rPr>
                <w:rFonts w:ascii="Times New Roman" w:hAnsi="Times New Roman" w:cs="Times New Roman"/>
                <w:b/>
                <w:bCs/>
              </w:rPr>
              <w:t>FIRMA LA EMPRESA</w:t>
            </w:r>
          </w:p>
        </w:tc>
        <w:tc>
          <w:tcPr>
            <w:tcW w:w="1215" w:type="pct"/>
          </w:tcPr>
          <w:p w14:paraId="0B578F6B" w14:textId="77777777" w:rsidR="00E152ED" w:rsidRPr="00AA3C15" w:rsidRDefault="00E152ED" w:rsidP="001C6B14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</w:p>
        </w:tc>
        <w:tc>
          <w:tcPr>
            <w:tcW w:w="1215" w:type="pct"/>
          </w:tcPr>
          <w:p w14:paraId="3925C2E7" w14:textId="4ABA70DF" w:rsidR="00E152ED" w:rsidRPr="00AA3C15" w:rsidRDefault="00F0103F" w:rsidP="00AA3C15">
            <w:pPr>
              <w:jc w:val="center"/>
              <w:rPr>
                <w:rFonts w:ascii="Times New Roman" w:hAnsi="Times New Roman" w:cs="Times New Roman"/>
                <w:b/>
                <w:bCs/>
              </w:rPr>
            </w:pPr>
            <w:r w:rsidRPr="00AA3C15">
              <w:rPr>
                <w:rFonts w:ascii="Times New Roman" w:hAnsi="Times New Roman" w:cs="Times New Roman"/>
                <w:b/>
                <w:bCs/>
              </w:rPr>
              <w:t>FIRMA EL CONTRATISTA</w:t>
            </w:r>
          </w:p>
        </w:tc>
        <w:tc>
          <w:tcPr>
            <w:tcW w:w="1215" w:type="pct"/>
          </w:tcPr>
          <w:p w14:paraId="36BEEC08" w14:textId="77777777" w:rsidR="00E152ED" w:rsidRPr="00AA3C15" w:rsidRDefault="00E152ED" w:rsidP="00E413DD">
            <w:pPr>
              <w:rPr>
                <w:rFonts w:ascii="Times New Roman" w:hAnsi="Times New Roman" w:cs="Times New Roman"/>
                <w:b/>
                <w:bCs/>
              </w:rPr>
            </w:pPr>
          </w:p>
        </w:tc>
      </w:tr>
      <w:tr w:rsidR="00E152ED" w:rsidRPr="001C6B14" w14:paraId="6651B0E9" w14:textId="5571AD78" w:rsidTr="00D76AB1">
        <w:trPr>
          <w:jc w:val="center"/>
        </w:trPr>
        <w:tc>
          <w:tcPr>
            <w:tcW w:w="1356" w:type="pct"/>
          </w:tcPr>
          <w:p w14:paraId="0510E438" w14:textId="0EADA629" w:rsidR="00E152ED" w:rsidRPr="001C6B14" w:rsidRDefault="00E152ED" w:rsidP="001C6B14">
            <w:pPr>
              <w:jc w:val="center"/>
              <w:rPr>
                <w:rFonts w:ascii="Times New Roman" w:hAnsi="Times New Roman" w:cs="Times New Roman"/>
              </w:rPr>
            </w:pPr>
            <w:r w:rsidRPr="001C6B14">
              <w:rPr>
                <w:rFonts w:ascii="Times New Roman" w:hAnsi="Times New Roman" w:cs="Times New Roman"/>
              </w:rPr>
              <w:t>Nombre:</w:t>
            </w:r>
          </w:p>
        </w:tc>
        <w:tc>
          <w:tcPr>
            <w:tcW w:w="1215" w:type="pct"/>
            <w:tcBorders>
              <w:bottom w:val="single" w:sz="4" w:space="0" w:color="auto"/>
            </w:tcBorders>
          </w:tcPr>
          <w:p w14:paraId="740FF568" w14:textId="77777777" w:rsidR="00E152ED" w:rsidRPr="001C6B14" w:rsidRDefault="00E152ED" w:rsidP="001C6B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pct"/>
          </w:tcPr>
          <w:p w14:paraId="23469869" w14:textId="2FA54E6E" w:rsidR="00E152ED" w:rsidRPr="001C6B14" w:rsidRDefault="001C6B14" w:rsidP="001C6B14">
            <w:pPr>
              <w:jc w:val="center"/>
              <w:rPr>
                <w:rFonts w:ascii="Times New Roman" w:hAnsi="Times New Roman" w:cs="Times New Roman"/>
              </w:rPr>
            </w:pPr>
            <w:r w:rsidRPr="001C6B14">
              <w:rPr>
                <w:rFonts w:ascii="Times New Roman" w:hAnsi="Times New Roman" w:cs="Times New Roman"/>
              </w:rPr>
              <w:t>Nombre:</w:t>
            </w:r>
          </w:p>
        </w:tc>
        <w:tc>
          <w:tcPr>
            <w:tcW w:w="1215" w:type="pct"/>
            <w:tcBorders>
              <w:bottom w:val="single" w:sz="4" w:space="0" w:color="auto"/>
            </w:tcBorders>
          </w:tcPr>
          <w:p w14:paraId="0518C823" w14:textId="77777777" w:rsidR="00E152ED" w:rsidRPr="001C6B14" w:rsidRDefault="00E152ED" w:rsidP="00E413DD">
            <w:pPr>
              <w:rPr>
                <w:rFonts w:ascii="Times New Roman" w:hAnsi="Times New Roman" w:cs="Times New Roman"/>
              </w:rPr>
            </w:pPr>
          </w:p>
        </w:tc>
      </w:tr>
      <w:tr w:rsidR="00E152ED" w:rsidRPr="001C6B14" w14:paraId="64B77243" w14:textId="22C29DA4" w:rsidTr="00D76AB1">
        <w:trPr>
          <w:jc w:val="center"/>
        </w:trPr>
        <w:tc>
          <w:tcPr>
            <w:tcW w:w="1356" w:type="pct"/>
          </w:tcPr>
          <w:p w14:paraId="66FCC065" w14:textId="0A53018C" w:rsidR="00E152ED" w:rsidRPr="001C6B14" w:rsidRDefault="00E152ED" w:rsidP="001C6B14">
            <w:pPr>
              <w:jc w:val="center"/>
              <w:rPr>
                <w:rFonts w:ascii="Times New Roman" w:hAnsi="Times New Roman" w:cs="Times New Roman"/>
              </w:rPr>
            </w:pPr>
            <w:r w:rsidRPr="001C6B14">
              <w:rPr>
                <w:rFonts w:ascii="Times New Roman" w:hAnsi="Times New Roman" w:cs="Times New Roman"/>
              </w:rPr>
              <w:t>Cargo:</w:t>
            </w:r>
          </w:p>
        </w:tc>
        <w:tc>
          <w:tcPr>
            <w:tcW w:w="1215" w:type="pct"/>
            <w:tcBorders>
              <w:top w:val="single" w:sz="4" w:space="0" w:color="auto"/>
              <w:bottom w:val="single" w:sz="4" w:space="0" w:color="auto"/>
            </w:tcBorders>
          </w:tcPr>
          <w:p w14:paraId="096DD629" w14:textId="77777777" w:rsidR="00E152ED" w:rsidRPr="001C6B14" w:rsidRDefault="00E152ED" w:rsidP="001C6B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pct"/>
          </w:tcPr>
          <w:p w14:paraId="55BD92D9" w14:textId="15BCFF22" w:rsidR="00E152ED" w:rsidRPr="001C6B14" w:rsidRDefault="001C6B14" w:rsidP="001C6B14">
            <w:pPr>
              <w:jc w:val="center"/>
              <w:rPr>
                <w:rFonts w:ascii="Times New Roman" w:hAnsi="Times New Roman" w:cs="Times New Roman"/>
              </w:rPr>
            </w:pPr>
            <w:r w:rsidRPr="001C6B14">
              <w:rPr>
                <w:rFonts w:ascii="Times New Roman" w:hAnsi="Times New Roman" w:cs="Times New Roman"/>
              </w:rPr>
              <w:t>C.C. No.:</w:t>
            </w:r>
          </w:p>
        </w:tc>
        <w:tc>
          <w:tcPr>
            <w:tcW w:w="1215" w:type="pct"/>
            <w:tcBorders>
              <w:top w:val="single" w:sz="4" w:space="0" w:color="auto"/>
              <w:bottom w:val="single" w:sz="4" w:space="0" w:color="auto"/>
            </w:tcBorders>
          </w:tcPr>
          <w:p w14:paraId="1F265587" w14:textId="77777777" w:rsidR="00E152ED" w:rsidRPr="001C6B14" w:rsidRDefault="00E152ED" w:rsidP="00E413DD">
            <w:pPr>
              <w:rPr>
                <w:rFonts w:ascii="Times New Roman" w:hAnsi="Times New Roman" w:cs="Times New Roman"/>
              </w:rPr>
            </w:pPr>
          </w:p>
        </w:tc>
      </w:tr>
      <w:tr w:rsidR="00E152ED" w:rsidRPr="001C6B14" w14:paraId="011C863A" w14:textId="1CABD152" w:rsidTr="00D76AB1">
        <w:trPr>
          <w:jc w:val="center"/>
        </w:trPr>
        <w:tc>
          <w:tcPr>
            <w:tcW w:w="1356" w:type="pct"/>
          </w:tcPr>
          <w:p w14:paraId="6CA74F9A" w14:textId="1AF4943E" w:rsidR="00E152ED" w:rsidRPr="001C6B14" w:rsidRDefault="00F0103F" w:rsidP="001C6B14">
            <w:pPr>
              <w:jc w:val="center"/>
              <w:rPr>
                <w:rFonts w:ascii="Times New Roman" w:hAnsi="Times New Roman" w:cs="Times New Roman"/>
              </w:rPr>
            </w:pPr>
            <w:r w:rsidRPr="001C6B14">
              <w:rPr>
                <w:rFonts w:ascii="Times New Roman" w:hAnsi="Times New Roman" w:cs="Times New Roman"/>
              </w:rPr>
              <w:t>Firma:</w:t>
            </w:r>
          </w:p>
        </w:tc>
        <w:tc>
          <w:tcPr>
            <w:tcW w:w="1215" w:type="pct"/>
            <w:tcBorders>
              <w:top w:val="single" w:sz="4" w:space="0" w:color="auto"/>
              <w:bottom w:val="single" w:sz="4" w:space="0" w:color="auto"/>
            </w:tcBorders>
          </w:tcPr>
          <w:p w14:paraId="69A5A9EC" w14:textId="77777777" w:rsidR="00E152ED" w:rsidRPr="001C6B14" w:rsidRDefault="00E152ED" w:rsidP="001C6B14">
            <w:pPr>
              <w:jc w:val="center"/>
              <w:rPr>
                <w:rFonts w:ascii="Times New Roman" w:hAnsi="Times New Roman" w:cs="Times New Roman"/>
              </w:rPr>
            </w:pPr>
          </w:p>
        </w:tc>
        <w:tc>
          <w:tcPr>
            <w:tcW w:w="1215" w:type="pct"/>
          </w:tcPr>
          <w:p w14:paraId="1374C0FE" w14:textId="72A2E6BE" w:rsidR="00E152ED" w:rsidRPr="001C6B14" w:rsidRDefault="001C6B14" w:rsidP="001C6B14">
            <w:pPr>
              <w:jc w:val="center"/>
              <w:rPr>
                <w:rFonts w:ascii="Times New Roman" w:hAnsi="Times New Roman" w:cs="Times New Roman"/>
              </w:rPr>
            </w:pPr>
            <w:r w:rsidRPr="001C6B14">
              <w:rPr>
                <w:rFonts w:ascii="Times New Roman" w:hAnsi="Times New Roman" w:cs="Times New Roman"/>
              </w:rPr>
              <w:t>Firma:</w:t>
            </w:r>
          </w:p>
        </w:tc>
        <w:tc>
          <w:tcPr>
            <w:tcW w:w="1215" w:type="pct"/>
            <w:tcBorders>
              <w:top w:val="single" w:sz="4" w:space="0" w:color="auto"/>
              <w:bottom w:val="single" w:sz="4" w:space="0" w:color="auto"/>
            </w:tcBorders>
          </w:tcPr>
          <w:p w14:paraId="0689EFE3" w14:textId="77777777" w:rsidR="00E152ED" w:rsidRPr="001C6B14" w:rsidRDefault="00E152ED" w:rsidP="00E413DD">
            <w:pPr>
              <w:rPr>
                <w:rFonts w:ascii="Times New Roman" w:hAnsi="Times New Roman" w:cs="Times New Roman"/>
              </w:rPr>
            </w:pPr>
          </w:p>
        </w:tc>
      </w:tr>
    </w:tbl>
    <w:p w14:paraId="0EC1F9E9" w14:textId="77777777" w:rsidR="00E152ED" w:rsidRDefault="00E152ED" w:rsidP="00E413DD">
      <w:pPr>
        <w:rPr>
          <w:rFonts w:ascii="Times New Roman" w:hAnsi="Times New Roman" w:cs="Times New Roman"/>
        </w:rPr>
      </w:pPr>
    </w:p>
    <w:p w14:paraId="530FECF0" w14:textId="6E7B0606" w:rsidR="003B169F" w:rsidRPr="00E413DD" w:rsidRDefault="00405E0E" w:rsidP="00E413DD">
      <w:pPr>
        <w:rPr>
          <w:rFonts w:ascii="Times New Roman" w:hAnsi="Times New Roman" w:cs="Times New Roman"/>
        </w:rPr>
      </w:pPr>
      <w:r w:rsidRPr="00E413DD">
        <w:rPr>
          <w:rFonts w:ascii="Times New Roman" w:hAnsi="Times New Roman" w:cs="Times New Roman"/>
        </w:rPr>
        <w:br/>
      </w:r>
    </w:p>
    <w:p w14:paraId="1E26317E" w14:textId="3A456DF0" w:rsidR="00E413DD" w:rsidRDefault="00E413DD" w:rsidP="00E413DD">
      <w:pPr>
        <w:rPr>
          <w:rFonts w:ascii="Times New Roman" w:hAnsi="Times New Roman" w:cs="Times New Roman"/>
        </w:rPr>
      </w:pPr>
    </w:p>
    <w:p w14:paraId="14976EC0" w14:textId="10807812" w:rsidR="00E413DD" w:rsidRDefault="00E413DD" w:rsidP="00E413DD">
      <w:pPr>
        <w:rPr>
          <w:rFonts w:ascii="Times New Roman" w:hAnsi="Times New Roman" w:cs="Times New Roman"/>
        </w:rPr>
      </w:pPr>
    </w:p>
    <w:p w14:paraId="2B8B067C" w14:textId="0F848284" w:rsidR="00E413DD" w:rsidRPr="00E413DD" w:rsidRDefault="00E413DD" w:rsidP="00E413DD">
      <w:pPr>
        <w:tabs>
          <w:tab w:val="left" w:pos="2216"/>
        </w:tabs>
        <w:rPr>
          <w:rFonts w:ascii="Times New Roman" w:hAnsi="Times New Roman" w:cs="Times New Roman"/>
        </w:rPr>
      </w:pPr>
      <w:r>
        <w:rPr>
          <w:rFonts w:ascii="Times New Roman" w:hAnsi="Times New Roman" w:cs="Times New Roman"/>
        </w:rPr>
        <w:tab/>
      </w:r>
    </w:p>
    <w:sectPr w:rsidR="00E413DD" w:rsidRPr="00E413DD" w:rsidSect="00DB7911">
      <w:headerReference w:type="default" r:id="rId8"/>
      <w:pgSz w:w="12240" w:h="15840"/>
      <w:pgMar w:top="1134" w:right="1134" w:bottom="1134" w:left="1134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C3740A" w14:textId="77777777" w:rsidR="006E4290" w:rsidRDefault="006E4290" w:rsidP="006F6254">
      <w:pPr>
        <w:spacing w:after="0" w:line="240" w:lineRule="auto"/>
      </w:pPr>
      <w:r>
        <w:separator/>
      </w:r>
    </w:p>
  </w:endnote>
  <w:endnote w:type="continuationSeparator" w:id="0">
    <w:p w14:paraId="09302FFA" w14:textId="77777777" w:rsidR="006E4290" w:rsidRDefault="006E4290" w:rsidP="006F625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409020205020404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3D40B43" w14:textId="77777777" w:rsidR="006E4290" w:rsidRDefault="006E4290" w:rsidP="006F6254">
      <w:pPr>
        <w:spacing w:after="0" w:line="240" w:lineRule="auto"/>
      </w:pPr>
      <w:r>
        <w:separator/>
      </w:r>
    </w:p>
  </w:footnote>
  <w:footnote w:type="continuationSeparator" w:id="0">
    <w:p w14:paraId="6EDA5F36" w14:textId="77777777" w:rsidR="006E4290" w:rsidRDefault="006E4290" w:rsidP="006F625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Style w:val="TableNormal"/>
      <w:tblW w:w="5000" w:type="pct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Look w:val="01E0" w:firstRow="1" w:lastRow="1" w:firstColumn="1" w:lastColumn="1" w:noHBand="0" w:noVBand="0"/>
    </w:tblPr>
    <w:tblGrid>
      <w:gridCol w:w="4258"/>
      <w:gridCol w:w="1384"/>
      <w:gridCol w:w="2444"/>
      <w:gridCol w:w="886"/>
      <w:gridCol w:w="1010"/>
    </w:tblGrid>
    <w:tr w:rsidR="006F6254" w14:paraId="03A1912A" w14:textId="77777777" w:rsidTr="009F163D">
      <w:trPr>
        <w:trHeight w:val="278"/>
      </w:trPr>
      <w:tc>
        <w:tcPr>
          <w:tcW w:w="2133" w:type="pct"/>
          <w:vMerge w:val="restart"/>
          <w:vAlign w:val="center"/>
        </w:tcPr>
        <w:p w14:paraId="37166951" w14:textId="77777777" w:rsidR="006F6254" w:rsidRDefault="006F6254" w:rsidP="006F6254">
          <w:pPr>
            <w:pStyle w:val="TableParagraph"/>
            <w:spacing w:before="9"/>
            <w:jc w:val="center"/>
            <w:rPr>
              <w:rFonts w:ascii="Times New Roman"/>
              <w:sz w:val="20"/>
            </w:rPr>
          </w:pPr>
          <w:r w:rsidRPr="004100CC">
            <w:rPr>
              <w:rFonts w:ascii="Times New Roman" w:eastAsia="Times New Roman" w:hAnsi="Times New Roman" w:cs="Times New Roman"/>
              <w:noProof/>
              <w:sz w:val="20"/>
              <w:szCs w:val="20"/>
              <w:lang w:val="es-ES_tradnl" w:eastAsia="es-ES"/>
            </w:rPr>
            <w:drawing>
              <wp:anchor distT="0" distB="0" distL="114300" distR="114300" simplePos="0" relativeHeight="251667456" behindDoc="1" locked="0" layoutInCell="1" allowOverlap="1" wp14:anchorId="04B42387" wp14:editId="2CAA45B5">
                <wp:simplePos x="0" y="0"/>
                <wp:positionH relativeFrom="column">
                  <wp:posOffset>139700</wp:posOffset>
                </wp:positionH>
                <wp:positionV relativeFrom="paragraph">
                  <wp:posOffset>-59055</wp:posOffset>
                </wp:positionV>
                <wp:extent cx="2363470" cy="533400"/>
                <wp:effectExtent l="0" t="0" r="0" b="0"/>
                <wp:wrapNone/>
                <wp:docPr id="96" name="Imagen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C528AE36-BFBC-FDC4-7E6B-5D0DFEB26F1F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Imagen 2">
                          <a:extLst>
                            <a:ext uri="{FF2B5EF4-FFF2-40B4-BE49-F238E27FC236}">
                              <a16:creationId xmlns:a16="http://schemas.microsoft.com/office/drawing/2014/main" id="{C528AE36-BFBC-FDC4-7E6B-5D0DFEB26F1F}"/>
                            </a:ext>
                          </a:extLst>
                        </pic:cNvPr>
                        <pic:cNvPicPr/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2363470" cy="533400"/>
                        </a:xfrm>
                        <a:prstGeom prst="rect">
                          <a:avLst/>
                        </a:prstGeom>
                      </pic:spPr>
                    </pic:pic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w:r>
        </w:p>
        <w:p w14:paraId="71D31C45" w14:textId="77777777" w:rsidR="006F6254" w:rsidRDefault="006F6254" w:rsidP="006F6254">
          <w:pPr>
            <w:pStyle w:val="TableParagraph"/>
            <w:ind w:left="655"/>
            <w:jc w:val="center"/>
            <w:rPr>
              <w:rFonts w:ascii="Times New Roman"/>
              <w:sz w:val="20"/>
            </w:rPr>
          </w:pPr>
        </w:p>
      </w:tc>
      <w:tc>
        <w:tcPr>
          <w:tcW w:w="2867" w:type="pct"/>
          <w:gridSpan w:val="4"/>
          <w:vAlign w:val="center"/>
        </w:tcPr>
        <w:p w14:paraId="4AF066B9" w14:textId="77777777" w:rsidR="006F6254" w:rsidRPr="009F163D" w:rsidRDefault="006F6254" w:rsidP="009F163D">
          <w:pPr>
            <w:pStyle w:val="TableParagraph"/>
            <w:jc w:val="center"/>
            <w:rPr>
              <w:rFonts w:ascii="Arial Narrow" w:hAnsi="Arial Narrow"/>
              <w:sz w:val="16"/>
              <w:szCs w:val="16"/>
            </w:rPr>
          </w:pPr>
          <w:r w:rsidRPr="009F163D">
            <w:rPr>
              <w:rFonts w:ascii="Arial Narrow" w:hAnsi="Arial Narrow"/>
              <w:w w:val="85"/>
              <w:sz w:val="16"/>
              <w:szCs w:val="16"/>
            </w:rPr>
            <w:t>INSTITUTO</w:t>
          </w:r>
          <w:r w:rsidRPr="009F163D">
            <w:rPr>
              <w:rFonts w:ascii="Arial Narrow" w:hAnsi="Arial Narrow"/>
              <w:spacing w:val="2"/>
              <w:sz w:val="16"/>
              <w:szCs w:val="16"/>
            </w:rPr>
            <w:t xml:space="preserve"> </w:t>
          </w:r>
          <w:r w:rsidRPr="009F163D">
            <w:rPr>
              <w:rFonts w:ascii="Arial Narrow" w:hAnsi="Arial Narrow"/>
              <w:w w:val="85"/>
              <w:sz w:val="16"/>
              <w:szCs w:val="16"/>
            </w:rPr>
            <w:t>DISTRITAL</w:t>
          </w:r>
          <w:r w:rsidRPr="009F163D">
            <w:rPr>
              <w:rFonts w:ascii="Arial Narrow" w:hAnsi="Arial Narrow"/>
              <w:spacing w:val="2"/>
              <w:sz w:val="16"/>
              <w:szCs w:val="16"/>
            </w:rPr>
            <w:t xml:space="preserve"> </w:t>
          </w:r>
          <w:r w:rsidRPr="009F163D">
            <w:rPr>
              <w:rFonts w:ascii="Arial Narrow" w:hAnsi="Arial Narrow"/>
              <w:w w:val="85"/>
              <w:sz w:val="16"/>
              <w:szCs w:val="16"/>
            </w:rPr>
            <w:t>DE</w:t>
          </w:r>
          <w:r w:rsidRPr="009F163D">
            <w:rPr>
              <w:rFonts w:ascii="Arial Narrow" w:hAnsi="Arial Narrow"/>
              <w:spacing w:val="1"/>
              <w:sz w:val="16"/>
              <w:szCs w:val="16"/>
            </w:rPr>
            <w:t xml:space="preserve"> </w:t>
          </w:r>
          <w:r w:rsidRPr="009F163D">
            <w:rPr>
              <w:rFonts w:ascii="Arial Narrow" w:hAnsi="Arial Narrow"/>
              <w:w w:val="85"/>
              <w:sz w:val="16"/>
              <w:szCs w:val="16"/>
            </w:rPr>
            <w:t>DEPORTE</w:t>
          </w:r>
          <w:r w:rsidRPr="009F163D">
            <w:rPr>
              <w:rFonts w:ascii="Arial Narrow" w:hAnsi="Arial Narrow"/>
              <w:spacing w:val="2"/>
              <w:sz w:val="16"/>
              <w:szCs w:val="16"/>
            </w:rPr>
            <w:t xml:space="preserve"> </w:t>
          </w:r>
          <w:r w:rsidRPr="009F163D">
            <w:rPr>
              <w:rFonts w:ascii="Arial Narrow" w:hAnsi="Arial Narrow"/>
              <w:w w:val="85"/>
              <w:sz w:val="16"/>
              <w:szCs w:val="16"/>
            </w:rPr>
            <w:t>Y</w:t>
          </w:r>
          <w:r w:rsidRPr="009F163D">
            <w:rPr>
              <w:rFonts w:ascii="Arial Narrow" w:hAnsi="Arial Narrow"/>
              <w:spacing w:val="2"/>
              <w:sz w:val="16"/>
              <w:szCs w:val="16"/>
            </w:rPr>
            <w:t xml:space="preserve"> </w:t>
          </w:r>
          <w:r w:rsidRPr="009F163D">
            <w:rPr>
              <w:rFonts w:ascii="Arial Narrow" w:hAnsi="Arial Narrow"/>
              <w:spacing w:val="-2"/>
              <w:w w:val="85"/>
              <w:sz w:val="16"/>
              <w:szCs w:val="16"/>
            </w:rPr>
            <w:t>RECREACIÓN</w:t>
          </w:r>
        </w:p>
      </w:tc>
    </w:tr>
    <w:tr w:rsidR="00A43D85" w14:paraId="278261AD" w14:textId="77777777" w:rsidTr="00A43D85">
      <w:trPr>
        <w:trHeight w:val="277"/>
      </w:trPr>
      <w:tc>
        <w:tcPr>
          <w:tcW w:w="2133" w:type="pct"/>
          <w:vMerge/>
        </w:tcPr>
        <w:p w14:paraId="684AB672" w14:textId="77777777" w:rsidR="006F6254" w:rsidRDefault="006F6254" w:rsidP="006F6254">
          <w:pPr>
            <w:rPr>
              <w:sz w:val="2"/>
              <w:szCs w:val="2"/>
            </w:rPr>
          </w:pPr>
        </w:p>
      </w:tc>
      <w:tc>
        <w:tcPr>
          <w:tcW w:w="693" w:type="pct"/>
          <w:vAlign w:val="center"/>
        </w:tcPr>
        <w:p w14:paraId="15462A7A" w14:textId="77777777" w:rsidR="006F6254" w:rsidRPr="009F163D" w:rsidRDefault="006F6254" w:rsidP="00276972">
          <w:pPr>
            <w:pStyle w:val="TableParagraph"/>
            <w:ind w:left="12"/>
            <w:jc w:val="center"/>
            <w:rPr>
              <w:rFonts w:ascii="Arial Narrow" w:hAnsi="Arial Narrow"/>
              <w:sz w:val="16"/>
              <w:szCs w:val="16"/>
            </w:rPr>
          </w:pPr>
          <w:r w:rsidRPr="009F163D">
            <w:rPr>
              <w:rFonts w:ascii="Arial Narrow" w:hAnsi="Arial Narrow"/>
              <w:spacing w:val="-2"/>
              <w:w w:val="95"/>
              <w:sz w:val="16"/>
              <w:szCs w:val="16"/>
            </w:rPr>
            <w:t>Proceso:</w:t>
          </w:r>
        </w:p>
      </w:tc>
      <w:tc>
        <w:tcPr>
          <w:tcW w:w="1224" w:type="pct"/>
          <w:vAlign w:val="center"/>
        </w:tcPr>
        <w:p w14:paraId="3FD855D9" w14:textId="77777777" w:rsidR="006F6254" w:rsidRPr="009F163D" w:rsidRDefault="006F6254" w:rsidP="00276972">
          <w:pPr>
            <w:pStyle w:val="TableParagraph"/>
            <w:ind w:left="23"/>
            <w:jc w:val="center"/>
            <w:rPr>
              <w:rFonts w:ascii="Arial Narrow" w:hAnsi="Arial Narrow"/>
              <w:sz w:val="16"/>
              <w:szCs w:val="16"/>
            </w:rPr>
          </w:pPr>
          <w:r w:rsidRPr="009F163D">
            <w:rPr>
              <w:rFonts w:ascii="Arial Narrow" w:hAnsi="Arial Narrow"/>
              <w:spacing w:val="-2"/>
              <w:w w:val="95"/>
              <w:sz w:val="16"/>
              <w:szCs w:val="16"/>
            </w:rPr>
            <w:t>Planeación</w:t>
          </w:r>
        </w:p>
      </w:tc>
      <w:tc>
        <w:tcPr>
          <w:tcW w:w="444" w:type="pct"/>
          <w:vAlign w:val="center"/>
        </w:tcPr>
        <w:p w14:paraId="69624344" w14:textId="77777777" w:rsidR="006F6254" w:rsidRPr="009F163D" w:rsidRDefault="006F6254" w:rsidP="00276972">
          <w:pPr>
            <w:pStyle w:val="TableParagraph"/>
            <w:ind w:left="22"/>
            <w:jc w:val="center"/>
            <w:rPr>
              <w:rFonts w:ascii="Arial Narrow" w:hAnsi="Arial Narrow"/>
              <w:sz w:val="16"/>
              <w:szCs w:val="16"/>
            </w:rPr>
          </w:pPr>
          <w:r w:rsidRPr="009F163D">
            <w:rPr>
              <w:rFonts w:ascii="Arial Narrow" w:hAnsi="Arial Narrow"/>
              <w:spacing w:val="-2"/>
              <w:w w:val="95"/>
              <w:sz w:val="16"/>
              <w:szCs w:val="16"/>
            </w:rPr>
            <w:t>Código:</w:t>
          </w:r>
        </w:p>
      </w:tc>
      <w:tc>
        <w:tcPr>
          <w:tcW w:w="506" w:type="pct"/>
          <w:vAlign w:val="center"/>
        </w:tcPr>
        <w:p w14:paraId="79BB74F2" w14:textId="3298647D" w:rsidR="006F6254" w:rsidRPr="009F163D" w:rsidRDefault="006F6254" w:rsidP="00276972">
          <w:pPr>
            <w:pStyle w:val="TableParagraph"/>
            <w:ind w:left="23"/>
            <w:jc w:val="center"/>
            <w:rPr>
              <w:rFonts w:ascii="Arial Narrow" w:hAnsi="Arial Narrow"/>
              <w:sz w:val="16"/>
              <w:szCs w:val="16"/>
            </w:rPr>
          </w:pPr>
          <w:r w:rsidRPr="009F163D">
            <w:rPr>
              <w:rFonts w:ascii="Arial Narrow" w:hAnsi="Arial Narrow"/>
              <w:w w:val="85"/>
              <w:sz w:val="16"/>
              <w:szCs w:val="16"/>
            </w:rPr>
            <w:t>ESPLOFPFO</w:t>
          </w:r>
          <w:r w:rsidRPr="009F163D">
            <w:rPr>
              <w:rFonts w:ascii="Arial Narrow" w:hAnsi="Arial Narrow"/>
              <w:spacing w:val="1"/>
              <w:sz w:val="16"/>
              <w:szCs w:val="16"/>
            </w:rPr>
            <w:t xml:space="preserve"> </w:t>
          </w:r>
          <w:r w:rsidRPr="009F163D">
            <w:rPr>
              <w:rFonts w:ascii="Arial Narrow" w:hAnsi="Arial Narrow"/>
              <w:w w:val="85"/>
              <w:sz w:val="16"/>
              <w:szCs w:val="16"/>
            </w:rPr>
            <w:t>-</w:t>
          </w:r>
          <w:r w:rsidRPr="009F163D">
            <w:rPr>
              <w:rFonts w:ascii="Arial Narrow" w:hAnsi="Arial Narrow"/>
              <w:sz w:val="16"/>
              <w:szCs w:val="16"/>
            </w:rPr>
            <w:t xml:space="preserve"> </w:t>
          </w:r>
          <w:r w:rsidRPr="009F163D">
            <w:rPr>
              <w:rFonts w:ascii="Arial Narrow" w:hAnsi="Arial Narrow"/>
              <w:spacing w:val="-5"/>
              <w:w w:val="85"/>
              <w:sz w:val="16"/>
              <w:szCs w:val="16"/>
            </w:rPr>
            <w:t>2</w:t>
          </w:r>
          <w:r w:rsidR="00633DB8" w:rsidRPr="009F163D">
            <w:rPr>
              <w:rFonts w:ascii="Arial Narrow" w:hAnsi="Arial Narrow"/>
              <w:spacing w:val="-5"/>
              <w:w w:val="85"/>
              <w:sz w:val="16"/>
              <w:szCs w:val="16"/>
            </w:rPr>
            <w:t>1</w:t>
          </w:r>
        </w:p>
      </w:tc>
    </w:tr>
    <w:tr w:rsidR="00A43D85" w14:paraId="6B2B48CC" w14:textId="77777777" w:rsidTr="00097CDA">
      <w:trPr>
        <w:trHeight w:val="277"/>
      </w:trPr>
      <w:tc>
        <w:tcPr>
          <w:tcW w:w="2133" w:type="pct"/>
          <w:vMerge/>
        </w:tcPr>
        <w:p w14:paraId="4FE9E3C4" w14:textId="77777777" w:rsidR="006F6254" w:rsidRDefault="006F6254" w:rsidP="006F6254">
          <w:pPr>
            <w:rPr>
              <w:sz w:val="2"/>
              <w:szCs w:val="2"/>
            </w:rPr>
          </w:pPr>
        </w:p>
      </w:tc>
      <w:tc>
        <w:tcPr>
          <w:tcW w:w="693" w:type="pct"/>
          <w:vAlign w:val="center"/>
        </w:tcPr>
        <w:p w14:paraId="5AD3BFB3" w14:textId="77777777" w:rsidR="006F6254" w:rsidRPr="009F163D" w:rsidRDefault="006F6254" w:rsidP="00756B51">
          <w:pPr>
            <w:pStyle w:val="TableParagraph"/>
            <w:ind w:left="31" w:right="12"/>
            <w:jc w:val="center"/>
            <w:rPr>
              <w:rFonts w:ascii="Arial Narrow" w:hAnsi="Arial Narrow"/>
              <w:sz w:val="16"/>
              <w:szCs w:val="16"/>
            </w:rPr>
          </w:pPr>
          <w:r w:rsidRPr="009F163D">
            <w:rPr>
              <w:rFonts w:ascii="Arial Narrow" w:hAnsi="Arial Narrow"/>
              <w:spacing w:val="-2"/>
              <w:w w:val="95"/>
              <w:sz w:val="16"/>
              <w:szCs w:val="16"/>
            </w:rPr>
            <w:t>Documento:</w:t>
          </w:r>
        </w:p>
      </w:tc>
      <w:tc>
        <w:tcPr>
          <w:tcW w:w="1224" w:type="pct"/>
          <w:vAlign w:val="center"/>
        </w:tcPr>
        <w:p w14:paraId="086E2CA4" w14:textId="0BAA7F30" w:rsidR="006F6254" w:rsidRPr="009F163D" w:rsidRDefault="006F6254" w:rsidP="00A77886">
          <w:pPr>
            <w:jc w:val="both"/>
            <w:rPr>
              <w:rFonts w:ascii="Arial Narrow" w:hAnsi="Arial Narrow"/>
              <w:sz w:val="16"/>
              <w:szCs w:val="16"/>
            </w:rPr>
          </w:pPr>
          <w:r w:rsidRPr="009F163D">
            <w:rPr>
              <w:rFonts w:ascii="Arial Narrow" w:hAnsi="Arial Narrow"/>
              <w:w w:val="85"/>
              <w:sz w:val="16"/>
              <w:szCs w:val="16"/>
            </w:rPr>
            <w:t>Formato</w:t>
          </w:r>
          <w:r w:rsidRPr="009F163D">
            <w:rPr>
              <w:rFonts w:ascii="Arial Narrow" w:hAnsi="Arial Narrow"/>
              <w:spacing w:val="-4"/>
              <w:sz w:val="16"/>
              <w:szCs w:val="16"/>
            </w:rPr>
            <w:t xml:space="preserve"> </w:t>
          </w:r>
          <w:r w:rsidR="00A77886" w:rsidRPr="009F163D">
            <w:rPr>
              <w:rFonts w:ascii="Arial Narrow" w:hAnsi="Arial Narrow"/>
              <w:w w:val="85"/>
              <w:sz w:val="16"/>
              <w:szCs w:val="16"/>
            </w:rPr>
            <w:t xml:space="preserve">Contrato </w:t>
          </w:r>
          <w:r w:rsidR="00097CDA" w:rsidRPr="009F163D">
            <w:rPr>
              <w:rFonts w:ascii="Arial Narrow" w:hAnsi="Arial Narrow"/>
              <w:w w:val="85"/>
              <w:sz w:val="16"/>
              <w:szCs w:val="16"/>
            </w:rPr>
            <w:t xml:space="preserve">de </w:t>
          </w:r>
          <w:r w:rsidR="00A77886" w:rsidRPr="009F163D">
            <w:rPr>
              <w:rFonts w:ascii="Arial Narrow" w:hAnsi="Arial Narrow"/>
              <w:w w:val="85"/>
              <w:sz w:val="16"/>
              <w:szCs w:val="16"/>
            </w:rPr>
            <w:t xml:space="preserve">Confidencialidad Para Personas Naturales (Ámbito Contabilidad </w:t>
          </w:r>
          <w:r w:rsidR="00097CDA" w:rsidRPr="009F163D">
            <w:rPr>
              <w:rFonts w:ascii="Arial Narrow" w:hAnsi="Arial Narrow"/>
              <w:w w:val="85"/>
              <w:sz w:val="16"/>
              <w:szCs w:val="16"/>
            </w:rPr>
            <w:t xml:space="preserve">y </w:t>
          </w:r>
          <w:r w:rsidR="00A77886" w:rsidRPr="009F163D">
            <w:rPr>
              <w:rFonts w:ascii="Arial Narrow" w:hAnsi="Arial Narrow"/>
              <w:w w:val="85"/>
              <w:sz w:val="16"/>
              <w:szCs w:val="16"/>
            </w:rPr>
            <w:t>Recursos H</w:t>
          </w:r>
          <w:r w:rsidR="00097CDA" w:rsidRPr="009F163D">
            <w:rPr>
              <w:rFonts w:ascii="Arial Narrow" w:hAnsi="Arial Narrow"/>
              <w:w w:val="85"/>
              <w:sz w:val="16"/>
              <w:szCs w:val="16"/>
            </w:rPr>
            <w:t>umanos</w:t>
          </w:r>
          <w:r w:rsidR="00A77886" w:rsidRPr="009F163D">
            <w:rPr>
              <w:rFonts w:ascii="Arial Narrow" w:hAnsi="Arial Narrow"/>
              <w:w w:val="85"/>
              <w:sz w:val="16"/>
              <w:szCs w:val="16"/>
            </w:rPr>
            <w:t>)</w:t>
          </w:r>
        </w:p>
      </w:tc>
      <w:tc>
        <w:tcPr>
          <w:tcW w:w="444" w:type="pct"/>
          <w:vAlign w:val="center"/>
        </w:tcPr>
        <w:p w14:paraId="05B357AA" w14:textId="77777777" w:rsidR="006F6254" w:rsidRPr="009F163D" w:rsidRDefault="006F6254" w:rsidP="00276972">
          <w:pPr>
            <w:pStyle w:val="TableParagraph"/>
            <w:ind w:left="22" w:right="2"/>
            <w:jc w:val="center"/>
            <w:rPr>
              <w:rFonts w:ascii="Arial Narrow" w:hAnsi="Arial Narrow"/>
              <w:sz w:val="16"/>
              <w:szCs w:val="16"/>
            </w:rPr>
          </w:pPr>
          <w:r w:rsidRPr="009F163D">
            <w:rPr>
              <w:rFonts w:ascii="Arial Narrow" w:hAnsi="Arial Narrow"/>
              <w:spacing w:val="-2"/>
              <w:w w:val="95"/>
              <w:sz w:val="16"/>
              <w:szCs w:val="16"/>
            </w:rPr>
            <w:t>Versión:</w:t>
          </w:r>
        </w:p>
      </w:tc>
      <w:tc>
        <w:tcPr>
          <w:tcW w:w="506" w:type="pct"/>
          <w:vAlign w:val="center"/>
        </w:tcPr>
        <w:p w14:paraId="4C36BE31" w14:textId="7CF81E69" w:rsidR="006F6254" w:rsidRPr="009F163D" w:rsidRDefault="00CD753F" w:rsidP="00276972">
          <w:pPr>
            <w:pStyle w:val="TableParagraph"/>
            <w:ind w:left="23"/>
            <w:jc w:val="center"/>
            <w:rPr>
              <w:rFonts w:ascii="Arial Narrow" w:hAnsi="Arial Narrow"/>
              <w:sz w:val="16"/>
              <w:szCs w:val="16"/>
            </w:rPr>
          </w:pPr>
          <w:r w:rsidRPr="009F163D">
            <w:rPr>
              <w:rFonts w:ascii="Arial Narrow" w:hAnsi="Arial Narrow"/>
              <w:spacing w:val="-5"/>
              <w:w w:val="95"/>
              <w:sz w:val="16"/>
              <w:szCs w:val="16"/>
            </w:rPr>
            <w:t>1.</w:t>
          </w:r>
          <w:r w:rsidR="006F6254" w:rsidRPr="009F163D">
            <w:rPr>
              <w:rFonts w:ascii="Arial Narrow" w:hAnsi="Arial Narrow"/>
              <w:spacing w:val="-5"/>
              <w:w w:val="95"/>
              <w:sz w:val="16"/>
              <w:szCs w:val="16"/>
            </w:rPr>
            <w:t>0</w:t>
          </w:r>
        </w:p>
      </w:tc>
    </w:tr>
    <w:tr w:rsidR="00A43D85" w14:paraId="7BF1C233" w14:textId="77777777" w:rsidTr="00A43D85">
      <w:trPr>
        <w:trHeight w:val="277"/>
      </w:trPr>
      <w:tc>
        <w:tcPr>
          <w:tcW w:w="2133" w:type="pct"/>
          <w:vMerge/>
        </w:tcPr>
        <w:p w14:paraId="7694A2A2" w14:textId="77777777" w:rsidR="006F6254" w:rsidRDefault="006F6254" w:rsidP="006F6254">
          <w:pPr>
            <w:rPr>
              <w:sz w:val="2"/>
              <w:szCs w:val="2"/>
            </w:rPr>
          </w:pPr>
        </w:p>
      </w:tc>
      <w:tc>
        <w:tcPr>
          <w:tcW w:w="693" w:type="pct"/>
        </w:tcPr>
        <w:p w14:paraId="3F3009AD" w14:textId="77777777" w:rsidR="006F6254" w:rsidRPr="009F163D" w:rsidRDefault="006F6254" w:rsidP="006F6254">
          <w:pPr>
            <w:pStyle w:val="TableParagraph"/>
            <w:spacing w:before="94"/>
            <w:ind w:left="31" w:right="12"/>
            <w:jc w:val="center"/>
            <w:rPr>
              <w:rFonts w:ascii="Arial Narrow" w:hAnsi="Arial Narrow"/>
              <w:sz w:val="16"/>
              <w:szCs w:val="16"/>
            </w:rPr>
          </w:pPr>
          <w:r w:rsidRPr="009F163D">
            <w:rPr>
              <w:rFonts w:ascii="Arial Narrow" w:hAnsi="Arial Narrow"/>
              <w:w w:val="85"/>
              <w:sz w:val="16"/>
              <w:szCs w:val="16"/>
            </w:rPr>
            <w:t>Fecha</w:t>
          </w:r>
          <w:r w:rsidRPr="009F163D">
            <w:rPr>
              <w:rFonts w:ascii="Arial Narrow" w:hAnsi="Arial Narrow"/>
              <w:spacing w:val="-3"/>
              <w:sz w:val="16"/>
              <w:szCs w:val="16"/>
            </w:rPr>
            <w:t xml:space="preserve"> </w:t>
          </w:r>
          <w:r w:rsidRPr="009F163D">
            <w:rPr>
              <w:rFonts w:ascii="Arial Narrow" w:hAnsi="Arial Narrow"/>
              <w:w w:val="85"/>
              <w:sz w:val="16"/>
              <w:szCs w:val="16"/>
            </w:rPr>
            <w:t>de</w:t>
          </w:r>
          <w:r w:rsidRPr="009F163D">
            <w:rPr>
              <w:rFonts w:ascii="Arial Narrow" w:hAnsi="Arial Narrow"/>
              <w:spacing w:val="-2"/>
              <w:sz w:val="16"/>
              <w:szCs w:val="16"/>
            </w:rPr>
            <w:t xml:space="preserve"> </w:t>
          </w:r>
          <w:r w:rsidRPr="009F163D">
            <w:rPr>
              <w:rFonts w:ascii="Arial Narrow" w:hAnsi="Arial Narrow"/>
              <w:spacing w:val="-2"/>
              <w:w w:val="85"/>
              <w:sz w:val="16"/>
              <w:szCs w:val="16"/>
            </w:rPr>
            <w:t>aprobación:</w:t>
          </w:r>
        </w:p>
      </w:tc>
      <w:tc>
        <w:tcPr>
          <w:tcW w:w="1224" w:type="pct"/>
          <w:vAlign w:val="center"/>
        </w:tcPr>
        <w:p w14:paraId="30F0102F" w14:textId="366ABAE4" w:rsidR="006F6254" w:rsidRPr="009F163D" w:rsidRDefault="00DB7911" w:rsidP="00276972">
          <w:pPr>
            <w:pStyle w:val="TableParagraph"/>
            <w:ind w:left="18"/>
            <w:jc w:val="center"/>
            <w:rPr>
              <w:rFonts w:ascii="Arial Narrow" w:hAnsi="Arial Narrow"/>
              <w:sz w:val="16"/>
              <w:szCs w:val="16"/>
            </w:rPr>
          </w:pPr>
          <w:r w:rsidRPr="009F163D">
            <w:rPr>
              <w:rFonts w:ascii="Arial Narrow" w:hAnsi="Arial Narrow"/>
              <w:spacing w:val="-2"/>
              <w:w w:val="95"/>
              <w:sz w:val="16"/>
              <w:szCs w:val="16"/>
            </w:rPr>
            <w:t>18</w:t>
          </w:r>
          <w:r w:rsidR="006F6254" w:rsidRPr="009F163D">
            <w:rPr>
              <w:rFonts w:ascii="Arial Narrow" w:hAnsi="Arial Narrow"/>
              <w:spacing w:val="-2"/>
              <w:w w:val="95"/>
              <w:sz w:val="16"/>
              <w:szCs w:val="16"/>
            </w:rPr>
            <w:t>/</w:t>
          </w:r>
          <w:r w:rsidR="00CD753F" w:rsidRPr="009F163D">
            <w:rPr>
              <w:rFonts w:ascii="Arial Narrow" w:hAnsi="Arial Narrow"/>
              <w:spacing w:val="-2"/>
              <w:w w:val="95"/>
              <w:sz w:val="16"/>
              <w:szCs w:val="16"/>
            </w:rPr>
            <w:t>07</w:t>
          </w:r>
          <w:r w:rsidR="006F6254" w:rsidRPr="009F163D">
            <w:rPr>
              <w:rFonts w:ascii="Arial Narrow" w:hAnsi="Arial Narrow"/>
              <w:spacing w:val="-2"/>
              <w:w w:val="95"/>
              <w:sz w:val="16"/>
              <w:szCs w:val="16"/>
            </w:rPr>
            <w:t>/202</w:t>
          </w:r>
          <w:r w:rsidR="00CD753F" w:rsidRPr="009F163D">
            <w:rPr>
              <w:rFonts w:ascii="Arial Narrow" w:hAnsi="Arial Narrow"/>
              <w:spacing w:val="-2"/>
              <w:w w:val="95"/>
              <w:sz w:val="16"/>
              <w:szCs w:val="16"/>
            </w:rPr>
            <w:t>5</w:t>
          </w:r>
        </w:p>
      </w:tc>
      <w:tc>
        <w:tcPr>
          <w:tcW w:w="444" w:type="pct"/>
        </w:tcPr>
        <w:p w14:paraId="04A9A8DB" w14:textId="77777777" w:rsidR="006F6254" w:rsidRPr="009F163D" w:rsidRDefault="006F6254" w:rsidP="006F6254">
          <w:pPr>
            <w:pStyle w:val="TableParagraph"/>
            <w:spacing w:before="94"/>
            <w:ind w:left="22" w:right="2"/>
            <w:jc w:val="center"/>
            <w:rPr>
              <w:rFonts w:ascii="Arial Narrow" w:hAnsi="Arial Narrow"/>
              <w:sz w:val="16"/>
              <w:szCs w:val="16"/>
            </w:rPr>
          </w:pPr>
          <w:r w:rsidRPr="009F163D">
            <w:rPr>
              <w:rFonts w:ascii="Arial Narrow" w:hAnsi="Arial Narrow"/>
              <w:spacing w:val="-2"/>
              <w:w w:val="95"/>
              <w:sz w:val="16"/>
              <w:szCs w:val="16"/>
            </w:rPr>
            <w:t>Página</w:t>
          </w:r>
        </w:p>
      </w:tc>
      <w:tc>
        <w:tcPr>
          <w:tcW w:w="506" w:type="pct"/>
          <w:vAlign w:val="center"/>
        </w:tcPr>
        <w:p w14:paraId="7BBF7B7F" w14:textId="544BDA55" w:rsidR="006F6254" w:rsidRPr="009F163D" w:rsidRDefault="00CD753F" w:rsidP="00A43D85">
          <w:pPr>
            <w:pStyle w:val="TableParagraph"/>
            <w:ind w:left="22" w:right="2"/>
            <w:jc w:val="center"/>
            <w:rPr>
              <w:rFonts w:ascii="Arial Narrow" w:hAnsi="Arial Narrow"/>
              <w:sz w:val="16"/>
              <w:szCs w:val="16"/>
            </w:rPr>
          </w:pPr>
          <w:r w:rsidRPr="009F163D">
            <w:rPr>
              <w:rFonts w:ascii="Arial Narrow" w:hAnsi="Arial Narrow"/>
              <w:spacing w:val="-2"/>
              <w:w w:val="95"/>
              <w:sz w:val="16"/>
              <w:szCs w:val="16"/>
            </w:rPr>
            <w:t xml:space="preserve">Página </w:t>
          </w:r>
          <w:r w:rsidRPr="009F163D">
            <w:rPr>
              <w:rFonts w:ascii="Arial Narrow" w:hAnsi="Arial Narrow"/>
              <w:spacing w:val="-2"/>
              <w:w w:val="95"/>
              <w:sz w:val="16"/>
              <w:szCs w:val="16"/>
            </w:rPr>
            <w:fldChar w:fldCharType="begin"/>
          </w:r>
          <w:r w:rsidRPr="009F163D">
            <w:rPr>
              <w:rFonts w:ascii="Arial Narrow" w:hAnsi="Arial Narrow"/>
              <w:spacing w:val="-2"/>
              <w:w w:val="95"/>
              <w:sz w:val="16"/>
              <w:szCs w:val="16"/>
            </w:rPr>
            <w:instrText>PAGE  \* Arabic  \* MERGEFORMAT</w:instrText>
          </w:r>
          <w:r w:rsidRPr="009F163D">
            <w:rPr>
              <w:rFonts w:ascii="Arial Narrow" w:hAnsi="Arial Narrow"/>
              <w:spacing w:val="-2"/>
              <w:w w:val="95"/>
              <w:sz w:val="16"/>
              <w:szCs w:val="16"/>
            </w:rPr>
            <w:fldChar w:fldCharType="separate"/>
          </w:r>
          <w:r w:rsidRPr="009F163D">
            <w:rPr>
              <w:rFonts w:ascii="Arial Narrow" w:hAnsi="Arial Narrow"/>
              <w:spacing w:val="-2"/>
              <w:w w:val="95"/>
              <w:sz w:val="16"/>
              <w:szCs w:val="16"/>
            </w:rPr>
            <w:t>1</w:t>
          </w:r>
          <w:r w:rsidRPr="009F163D">
            <w:rPr>
              <w:rFonts w:ascii="Arial Narrow" w:hAnsi="Arial Narrow"/>
              <w:spacing w:val="-2"/>
              <w:w w:val="95"/>
              <w:sz w:val="16"/>
              <w:szCs w:val="16"/>
            </w:rPr>
            <w:fldChar w:fldCharType="end"/>
          </w:r>
          <w:r w:rsidRPr="009F163D">
            <w:rPr>
              <w:rFonts w:ascii="Arial Narrow" w:hAnsi="Arial Narrow"/>
              <w:spacing w:val="-2"/>
              <w:w w:val="95"/>
              <w:sz w:val="16"/>
              <w:szCs w:val="16"/>
            </w:rPr>
            <w:t xml:space="preserve"> de </w:t>
          </w:r>
          <w:r w:rsidRPr="009F163D">
            <w:rPr>
              <w:rFonts w:ascii="Arial Narrow" w:hAnsi="Arial Narrow"/>
              <w:spacing w:val="-2"/>
              <w:w w:val="95"/>
              <w:sz w:val="16"/>
              <w:szCs w:val="16"/>
            </w:rPr>
            <w:fldChar w:fldCharType="begin"/>
          </w:r>
          <w:r w:rsidRPr="009F163D">
            <w:rPr>
              <w:rFonts w:ascii="Arial Narrow" w:hAnsi="Arial Narrow"/>
              <w:spacing w:val="-2"/>
              <w:w w:val="95"/>
              <w:sz w:val="16"/>
              <w:szCs w:val="16"/>
            </w:rPr>
            <w:instrText>NUMPAGES  \* Arabic  \* MERGEFORMAT</w:instrText>
          </w:r>
          <w:r w:rsidRPr="009F163D">
            <w:rPr>
              <w:rFonts w:ascii="Arial Narrow" w:hAnsi="Arial Narrow"/>
              <w:spacing w:val="-2"/>
              <w:w w:val="95"/>
              <w:sz w:val="16"/>
              <w:szCs w:val="16"/>
            </w:rPr>
            <w:fldChar w:fldCharType="separate"/>
          </w:r>
          <w:r w:rsidRPr="009F163D">
            <w:rPr>
              <w:rFonts w:ascii="Arial Narrow" w:hAnsi="Arial Narrow"/>
              <w:spacing w:val="-2"/>
              <w:w w:val="95"/>
              <w:sz w:val="16"/>
              <w:szCs w:val="16"/>
            </w:rPr>
            <w:t>1</w:t>
          </w:r>
          <w:r w:rsidRPr="009F163D">
            <w:rPr>
              <w:rFonts w:ascii="Arial Narrow" w:hAnsi="Arial Narrow"/>
              <w:spacing w:val="-2"/>
              <w:w w:val="95"/>
              <w:sz w:val="16"/>
              <w:szCs w:val="16"/>
            </w:rPr>
            <w:fldChar w:fldCharType="end"/>
          </w:r>
        </w:p>
      </w:tc>
    </w:tr>
  </w:tbl>
  <w:p w14:paraId="61D4B8F2" w14:textId="77777777" w:rsidR="006F6254" w:rsidRDefault="006F6254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aconnmeros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aconnmeros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aconvietas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aconvietas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aconnmeros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aconvietas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3C8450C4"/>
    <w:multiLevelType w:val="hybridMultilevel"/>
    <w:tmpl w:val="90AA330E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49854265"/>
    <w:multiLevelType w:val="hybridMultilevel"/>
    <w:tmpl w:val="C786D70A"/>
    <w:lvl w:ilvl="0" w:tplc="24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4C41120B"/>
    <w:multiLevelType w:val="hybridMultilevel"/>
    <w:tmpl w:val="CBC49F46"/>
    <w:lvl w:ilvl="0" w:tplc="99A004C2">
      <w:numFmt w:val="bullet"/>
      <w:lvlText w:val="-"/>
      <w:lvlJc w:val="left"/>
      <w:pPr>
        <w:ind w:left="720" w:hanging="360"/>
      </w:pPr>
      <w:rPr>
        <w:rFonts w:ascii="Times New Roman" w:eastAsiaTheme="minorEastAsia" w:hAnsi="Times New Roman" w:cs="Times New Roman" w:hint="default"/>
        <w:b w:val="0"/>
        <w:u w:val="none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72BA228A"/>
    <w:multiLevelType w:val="hybridMultilevel"/>
    <w:tmpl w:val="B85628D6"/>
    <w:lvl w:ilvl="0" w:tplc="240A0017">
      <w:start w:val="1"/>
      <w:numFmt w:val="lowerLetter"/>
      <w:lvlText w:val="%1)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45242361">
    <w:abstractNumId w:val="8"/>
  </w:num>
  <w:num w:numId="2" w16cid:durableId="850947120">
    <w:abstractNumId w:val="6"/>
  </w:num>
  <w:num w:numId="3" w16cid:durableId="323289235">
    <w:abstractNumId w:val="5"/>
  </w:num>
  <w:num w:numId="4" w16cid:durableId="973682967">
    <w:abstractNumId w:val="4"/>
  </w:num>
  <w:num w:numId="5" w16cid:durableId="1542480507">
    <w:abstractNumId w:val="7"/>
  </w:num>
  <w:num w:numId="6" w16cid:durableId="1941832780">
    <w:abstractNumId w:val="3"/>
  </w:num>
  <w:num w:numId="7" w16cid:durableId="1241452047">
    <w:abstractNumId w:val="2"/>
  </w:num>
  <w:num w:numId="8" w16cid:durableId="1573194994">
    <w:abstractNumId w:val="1"/>
  </w:num>
  <w:num w:numId="9" w16cid:durableId="1892157703">
    <w:abstractNumId w:val="0"/>
  </w:num>
  <w:num w:numId="10" w16cid:durableId="544832175">
    <w:abstractNumId w:val="9"/>
  </w:num>
  <w:num w:numId="11" w16cid:durableId="1872718632">
    <w:abstractNumId w:val="11"/>
  </w:num>
  <w:num w:numId="12" w16cid:durableId="1376084359">
    <w:abstractNumId w:val="12"/>
  </w:num>
  <w:num w:numId="13" w16cid:durableId="133986326">
    <w:abstractNumId w:val="1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proofState w:spelling="clean" w:grammar="clean"/>
  <w:defaultTabStop w:val="720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B47730"/>
    <w:rsid w:val="00034616"/>
    <w:rsid w:val="0006063C"/>
    <w:rsid w:val="00090405"/>
    <w:rsid w:val="00097CDA"/>
    <w:rsid w:val="000F29A6"/>
    <w:rsid w:val="001263D9"/>
    <w:rsid w:val="00140871"/>
    <w:rsid w:val="0015074B"/>
    <w:rsid w:val="001C6B14"/>
    <w:rsid w:val="00276972"/>
    <w:rsid w:val="0029639D"/>
    <w:rsid w:val="00326F90"/>
    <w:rsid w:val="00334710"/>
    <w:rsid w:val="00353873"/>
    <w:rsid w:val="003B169F"/>
    <w:rsid w:val="00405E0E"/>
    <w:rsid w:val="00420425"/>
    <w:rsid w:val="00465DF8"/>
    <w:rsid w:val="00483919"/>
    <w:rsid w:val="00633DB8"/>
    <w:rsid w:val="006E4290"/>
    <w:rsid w:val="006F6254"/>
    <w:rsid w:val="00727CEF"/>
    <w:rsid w:val="00756B51"/>
    <w:rsid w:val="00780296"/>
    <w:rsid w:val="008C640C"/>
    <w:rsid w:val="00924168"/>
    <w:rsid w:val="009371B5"/>
    <w:rsid w:val="0098252F"/>
    <w:rsid w:val="009F163D"/>
    <w:rsid w:val="00A43D85"/>
    <w:rsid w:val="00A77886"/>
    <w:rsid w:val="00AA1D8D"/>
    <w:rsid w:val="00AA3C15"/>
    <w:rsid w:val="00AC067F"/>
    <w:rsid w:val="00AF2AF7"/>
    <w:rsid w:val="00B47730"/>
    <w:rsid w:val="00BA398C"/>
    <w:rsid w:val="00BD05D2"/>
    <w:rsid w:val="00CB0664"/>
    <w:rsid w:val="00CD753F"/>
    <w:rsid w:val="00CF64CC"/>
    <w:rsid w:val="00D76AB1"/>
    <w:rsid w:val="00DB7911"/>
    <w:rsid w:val="00DF3CC0"/>
    <w:rsid w:val="00E152ED"/>
    <w:rsid w:val="00E413DD"/>
    <w:rsid w:val="00F0103F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2050"/>
    <o:shapelayout v:ext="edit">
      <o:idmap v:ext="edit" data="2"/>
    </o:shapelayout>
  </w:shapeDefaults>
  <w:decimalSymbol w:val=","/>
  <w:listSeparator w:val=";"/>
  <w14:docId w14:val="4B1E2E17"/>
  <w14:defaultImageDpi w14:val="300"/>
  <w15:docId w15:val="{DDF5C2F9-A0F8-4701-BF7B-FCEFDFA2485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  <w:rPr>
      <w:lang w:val="es-CO"/>
    </w:rPr>
  </w:style>
  <w:style w:type="paragraph" w:styleId="Ttulo1">
    <w:name w:val="heading 1"/>
    <w:basedOn w:val="Normal"/>
    <w:next w:val="Normal"/>
    <w:link w:val="Ttulo1C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Ttulo2">
    <w:name w:val="heading 2"/>
    <w:basedOn w:val="Normal"/>
    <w:next w:val="Normal"/>
    <w:link w:val="Ttulo2C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Ttulo3">
    <w:name w:val="heading 3"/>
    <w:basedOn w:val="Normal"/>
    <w:next w:val="Normal"/>
    <w:link w:val="Ttulo3C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4">
    <w:name w:val="heading 4"/>
    <w:basedOn w:val="Normal"/>
    <w:next w:val="Normal"/>
    <w:link w:val="Ttulo4C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Ttulo5">
    <w:name w:val="heading 5"/>
    <w:basedOn w:val="Normal"/>
    <w:next w:val="Normal"/>
    <w:link w:val="Ttulo5C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Ttulo6">
    <w:name w:val="heading 6"/>
    <w:basedOn w:val="Normal"/>
    <w:next w:val="Normal"/>
    <w:link w:val="Ttulo6C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Ttulo7">
    <w:name w:val="heading 7"/>
    <w:basedOn w:val="Normal"/>
    <w:next w:val="Normal"/>
    <w:link w:val="Ttulo7C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Ttulo8">
    <w:name w:val="heading 8"/>
    <w:basedOn w:val="Normal"/>
    <w:next w:val="Normal"/>
    <w:link w:val="Ttulo8C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Ttulo9">
    <w:name w:val="heading 9"/>
    <w:basedOn w:val="Normal"/>
    <w:next w:val="Normal"/>
    <w:link w:val="Ttulo9C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Encabezado">
    <w:name w:val="header"/>
    <w:basedOn w:val="Normal"/>
    <w:link w:val="Encabezado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EncabezadoCar">
    <w:name w:val="Encabezado Car"/>
    <w:basedOn w:val="Fuentedeprrafopredeter"/>
    <w:link w:val="Encabezado"/>
    <w:uiPriority w:val="99"/>
    <w:rsid w:val="00E618BF"/>
  </w:style>
  <w:style w:type="paragraph" w:styleId="Piedepgina">
    <w:name w:val="footer"/>
    <w:basedOn w:val="Normal"/>
    <w:link w:val="PiedepginaC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PiedepginaCar">
    <w:name w:val="Pie de página Car"/>
    <w:basedOn w:val="Fuentedeprrafopredeter"/>
    <w:link w:val="Piedepgina"/>
    <w:uiPriority w:val="99"/>
    <w:rsid w:val="00E618BF"/>
  </w:style>
  <w:style w:type="paragraph" w:styleId="Sinespaciado">
    <w:name w:val="No Spacing"/>
    <w:uiPriority w:val="1"/>
    <w:qFormat/>
    <w:rsid w:val="00FC693F"/>
    <w:pPr>
      <w:spacing w:after="0" w:line="240" w:lineRule="auto"/>
    </w:pPr>
  </w:style>
  <w:style w:type="character" w:customStyle="1" w:styleId="Ttulo1Car">
    <w:name w:val="Título 1 Car"/>
    <w:basedOn w:val="Fuentedeprrafopredeter"/>
    <w:link w:val="Ttulo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Ttulo2Car">
    <w:name w:val="Título 2 Car"/>
    <w:basedOn w:val="Fuentedeprrafopredeter"/>
    <w:link w:val="Ttulo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Ttulo3Car">
    <w:name w:val="Título 3 Car"/>
    <w:basedOn w:val="Fuentedeprrafopredeter"/>
    <w:link w:val="Ttulo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tulo">
    <w:name w:val="Title"/>
    <w:basedOn w:val="Normal"/>
    <w:next w:val="Normal"/>
    <w:link w:val="TtuloC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tuloCar">
    <w:name w:val="Título Car"/>
    <w:basedOn w:val="Fuentedeprrafopredeter"/>
    <w:link w:val="Ttulo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tulo">
    <w:name w:val="Subtitle"/>
    <w:basedOn w:val="Normal"/>
    <w:next w:val="Normal"/>
    <w:link w:val="SubttuloC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tuloCar">
    <w:name w:val="Subtítulo Car"/>
    <w:basedOn w:val="Fuentedeprrafopredeter"/>
    <w:link w:val="Subttulo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Prrafodelista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Textoindependiente">
    <w:name w:val="Body Text"/>
    <w:basedOn w:val="Normal"/>
    <w:link w:val="TextoindependienteCar"/>
    <w:uiPriority w:val="99"/>
    <w:unhideWhenUsed/>
    <w:rsid w:val="00AA1D8D"/>
    <w:pPr>
      <w:spacing w:after="120"/>
    </w:pPr>
  </w:style>
  <w:style w:type="character" w:customStyle="1" w:styleId="TextoindependienteCar">
    <w:name w:val="Texto independiente Car"/>
    <w:basedOn w:val="Fuentedeprrafopredeter"/>
    <w:link w:val="Textoindependiente"/>
    <w:uiPriority w:val="99"/>
    <w:rsid w:val="00AA1D8D"/>
  </w:style>
  <w:style w:type="paragraph" w:styleId="Textoindependiente2">
    <w:name w:val="Body Text 2"/>
    <w:basedOn w:val="Normal"/>
    <w:link w:val="Textoindependiente2Car"/>
    <w:uiPriority w:val="99"/>
    <w:unhideWhenUsed/>
    <w:rsid w:val="00AA1D8D"/>
    <w:pPr>
      <w:spacing w:after="120" w:line="480" w:lineRule="auto"/>
    </w:pPr>
  </w:style>
  <w:style w:type="character" w:customStyle="1" w:styleId="Textoindependiente2Car">
    <w:name w:val="Texto independiente 2 Car"/>
    <w:basedOn w:val="Fuentedeprrafopredeter"/>
    <w:link w:val="Textoindependiente2"/>
    <w:uiPriority w:val="99"/>
    <w:rsid w:val="00AA1D8D"/>
  </w:style>
  <w:style w:type="paragraph" w:styleId="Textoindependiente3">
    <w:name w:val="Body Text 3"/>
    <w:basedOn w:val="Normal"/>
    <w:link w:val="Textoindependiente3C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Textoindependiente3Car">
    <w:name w:val="Texto independiente 3 Car"/>
    <w:basedOn w:val="Fuentedeprrafopredeter"/>
    <w:link w:val="Textoindependiente3"/>
    <w:uiPriority w:val="99"/>
    <w:rsid w:val="00AA1D8D"/>
    <w:rPr>
      <w:sz w:val="16"/>
      <w:szCs w:val="16"/>
    </w:rPr>
  </w:style>
  <w:style w:type="paragraph" w:styleId="Lista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a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a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aconvietas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aconvietas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aconvietas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aconnmeros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aconnmeros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aconnmeros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Continuarlista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Continuarlista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Continuarlista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Textomacro">
    <w:name w:val="macro"/>
    <w:link w:val="TextomacroC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TextomacroCar">
    <w:name w:val="Texto macro Car"/>
    <w:basedOn w:val="Fuentedeprrafopredeter"/>
    <w:link w:val="Textomacro"/>
    <w:uiPriority w:val="99"/>
    <w:rsid w:val="0029639D"/>
    <w:rPr>
      <w:rFonts w:ascii="Courier" w:hAnsi="Courier"/>
      <w:sz w:val="20"/>
      <w:szCs w:val="20"/>
    </w:rPr>
  </w:style>
  <w:style w:type="paragraph" w:styleId="Cita">
    <w:name w:val="Quote"/>
    <w:basedOn w:val="Normal"/>
    <w:next w:val="Normal"/>
    <w:link w:val="CitaCar"/>
    <w:uiPriority w:val="29"/>
    <w:qFormat/>
    <w:rsid w:val="00FC693F"/>
    <w:rPr>
      <w:i/>
      <w:iCs/>
      <w:color w:val="000000" w:themeColor="text1"/>
    </w:rPr>
  </w:style>
  <w:style w:type="character" w:customStyle="1" w:styleId="CitaCar">
    <w:name w:val="Cita Car"/>
    <w:basedOn w:val="Fuentedeprrafopredeter"/>
    <w:link w:val="Cita"/>
    <w:uiPriority w:val="29"/>
    <w:rsid w:val="00FC693F"/>
    <w:rPr>
      <w:i/>
      <w:iCs/>
      <w:color w:val="000000" w:themeColor="text1"/>
    </w:rPr>
  </w:style>
  <w:style w:type="character" w:customStyle="1" w:styleId="Ttulo4Car">
    <w:name w:val="Título 4 Car"/>
    <w:basedOn w:val="Fuentedeprrafopredeter"/>
    <w:link w:val="Ttulo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Ttulo5Car">
    <w:name w:val="Título 5 Car"/>
    <w:basedOn w:val="Fuentedeprrafopredeter"/>
    <w:link w:val="Ttulo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Ttulo6Car">
    <w:name w:val="Título 6 Car"/>
    <w:basedOn w:val="Fuentedeprrafopredeter"/>
    <w:link w:val="Ttulo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Ttulo7Car">
    <w:name w:val="Título 7 Car"/>
    <w:basedOn w:val="Fuentedeprrafopredeter"/>
    <w:link w:val="Ttulo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Ttulo8Car">
    <w:name w:val="Título 8 Car"/>
    <w:basedOn w:val="Fuentedeprrafopredeter"/>
    <w:link w:val="Ttulo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Ttulo9Car">
    <w:name w:val="Título 9 Car"/>
    <w:basedOn w:val="Fuentedeprrafopredeter"/>
    <w:link w:val="Ttulo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Descripci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Textoennegrita">
    <w:name w:val="Strong"/>
    <w:basedOn w:val="Fuentedeprrafopredeter"/>
    <w:uiPriority w:val="22"/>
    <w:qFormat/>
    <w:rsid w:val="00FC693F"/>
    <w:rPr>
      <w:b/>
      <w:bCs/>
    </w:rPr>
  </w:style>
  <w:style w:type="character" w:styleId="nfasis">
    <w:name w:val="Emphasis"/>
    <w:basedOn w:val="Fuentedeprrafopredeter"/>
    <w:uiPriority w:val="20"/>
    <w:qFormat/>
    <w:rsid w:val="00FC693F"/>
    <w:rPr>
      <w:i/>
      <w:iCs/>
    </w:rPr>
  </w:style>
  <w:style w:type="paragraph" w:styleId="Citadestacada">
    <w:name w:val="Intense Quote"/>
    <w:basedOn w:val="Normal"/>
    <w:next w:val="Normal"/>
    <w:link w:val="CitadestacadaC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CitadestacadaCar">
    <w:name w:val="Cita destacada Car"/>
    <w:basedOn w:val="Fuentedeprrafopredeter"/>
    <w:link w:val="Citadestacada"/>
    <w:uiPriority w:val="30"/>
    <w:rsid w:val="00FC693F"/>
    <w:rPr>
      <w:b/>
      <w:bCs/>
      <w:i/>
      <w:iCs/>
      <w:color w:val="4F81BD" w:themeColor="accent1"/>
    </w:rPr>
  </w:style>
  <w:style w:type="character" w:styleId="nfasissutil">
    <w:name w:val="Subtle Emphasis"/>
    <w:basedOn w:val="Fuentedeprrafopredeter"/>
    <w:uiPriority w:val="19"/>
    <w:qFormat/>
    <w:rsid w:val="00FC693F"/>
    <w:rPr>
      <w:i/>
      <w:iCs/>
      <w:color w:val="808080" w:themeColor="text1" w:themeTint="7F"/>
    </w:rPr>
  </w:style>
  <w:style w:type="character" w:styleId="nfasisintenso">
    <w:name w:val="Intense Emphasis"/>
    <w:basedOn w:val="Fuentedeprrafopredeter"/>
    <w:uiPriority w:val="21"/>
    <w:qFormat/>
    <w:rsid w:val="00FC693F"/>
    <w:rPr>
      <w:b/>
      <w:bCs/>
      <w:i/>
      <w:iCs/>
      <w:color w:val="4F81BD" w:themeColor="accent1"/>
    </w:rPr>
  </w:style>
  <w:style w:type="character" w:styleId="Referenciasutil">
    <w:name w:val="Subtle Reference"/>
    <w:basedOn w:val="Fuentedeprrafopredeter"/>
    <w:uiPriority w:val="31"/>
    <w:qFormat/>
    <w:rsid w:val="00FC693F"/>
    <w:rPr>
      <w:smallCaps/>
      <w:color w:val="C0504D" w:themeColor="accent2"/>
      <w:u w:val="single"/>
    </w:rPr>
  </w:style>
  <w:style w:type="character" w:styleId="Referenciaintensa">
    <w:name w:val="Intense Reference"/>
    <w:basedOn w:val="Fuentedeprrafopredeter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Ttulodellibro">
    <w:name w:val="Book Title"/>
    <w:basedOn w:val="Fuentedeprrafopredeter"/>
    <w:uiPriority w:val="33"/>
    <w:qFormat/>
    <w:rsid w:val="00FC693F"/>
    <w:rPr>
      <w:b/>
      <w:bCs/>
      <w:smallCaps/>
      <w:spacing w:val="5"/>
    </w:rPr>
  </w:style>
  <w:style w:type="paragraph" w:styleId="TtuloTDC">
    <w:name w:val="TOC Heading"/>
    <w:basedOn w:val="Ttulo1"/>
    <w:next w:val="Normal"/>
    <w:uiPriority w:val="39"/>
    <w:semiHidden/>
    <w:unhideWhenUsed/>
    <w:qFormat/>
    <w:rsid w:val="00FC693F"/>
    <w:pPr>
      <w:outlineLvl w:val="9"/>
    </w:pPr>
  </w:style>
  <w:style w:type="table" w:styleId="Tablaconcuadrcula">
    <w:name w:val="Table Grid"/>
    <w:basedOn w:val="Tabla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Sombreadoclaro">
    <w:name w:val="Light Shading"/>
    <w:basedOn w:val="Tabla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Sombreadoclaro-nfasis1">
    <w:name w:val="Light Shading Accent 1"/>
    <w:basedOn w:val="Tabla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Sombreadoclaro-nfasis2">
    <w:name w:val="Light Shading Accent 2"/>
    <w:basedOn w:val="Tabla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Sombreadoclaro-nfasis3">
    <w:name w:val="Light Shading Accent 3"/>
    <w:basedOn w:val="Tabla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Sombreadoclaro-nfasis4">
    <w:name w:val="Light Shading Accent 4"/>
    <w:basedOn w:val="Tabla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Sombreadoclaro-nfasis5">
    <w:name w:val="Light Shading Accent 5"/>
    <w:basedOn w:val="Tabla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Sombreadoclaro-nfasis6">
    <w:name w:val="Light Shading Accent 6"/>
    <w:basedOn w:val="Tabla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staclara">
    <w:name w:val="Light List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aclara-nfasis1">
    <w:name w:val="Light List Accent 1"/>
    <w:basedOn w:val="Tabla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staclara-nfasis2">
    <w:name w:val="Light List Accent 2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staclara-nfasis3">
    <w:name w:val="Light List Accent 3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staclara-nfasis4">
    <w:name w:val="Light List Accent 4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staclara-nfasis5">
    <w:name w:val="Light List Accent 5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staclara-nfasis6">
    <w:name w:val="Light List Accent 6"/>
    <w:basedOn w:val="Tabla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Cuadrculaclara">
    <w:name w:val="Light Grid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Cuadrculaclara-nfasis1">
    <w:name w:val="Light Grid Accent 1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Cuadrculaclara-nfasis2">
    <w:name w:val="Light Grid Accent 2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Cuadrculaclara-nfasis3">
    <w:name w:val="Light Grid Accent 3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Cuadrculaclara-nfasis4">
    <w:name w:val="Light Grid Accent 4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Cuadrculaclara-nfasis5">
    <w:name w:val="Light Grid Accent 5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Cuadrculaclara-nfasis6">
    <w:name w:val="Light Grid Accent 6"/>
    <w:basedOn w:val="Tabla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Sombreadomedio1">
    <w:name w:val="Medium Shading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1">
    <w:name w:val="Medium Shading 1 Accent 1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2">
    <w:name w:val="Medium Shading 1 Accent 2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3">
    <w:name w:val="Medium Shading 1 Accent 3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4">
    <w:name w:val="Medium Shading 1 Accent 4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5">
    <w:name w:val="Medium Shading 1 Accent 5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1-nfasis6">
    <w:name w:val="Medium Shading 1 Accent 6"/>
    <w:basedOn w:val="Tabla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Sombreadomedio2">
    <w:name w:val="Medium Shading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1">
    <w:name w:val="Medium Shading 2 Accent 1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2">
    <w:name w:val="Medium Shading 2 Accent 2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3">
    <w:name w:val="Medium Shading 2 Accent 3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4">
    <w:name w:val="Medium Shading 2 Accent 4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5">
    <w:name w:val="Medium Shading 2 Accent 5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Sombreadomedio2-nfasis6">
    <w:name w:val="Medium Shading 2 Accent 6"/>
    <w:basedOn w:val="Tabla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amedia1">
    <w:name w:val="Medium Lis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amedia1-nfasis1">
    <w:name w:val="Medium List 1 Accent 1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Listamedia1-nfasis2">
    <w:name w:val="Medium List 1 Accent 2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Listamedia1-nfasis3">
    <w:name w:val="Medium List 1 Accent 3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Listamedia1-nfasis4">
    <w:name w:val="Medium List 1 Accent 4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Listamedia1-nfasis5">
    <w:name w:val="Medium List 1 Accent 5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Listamedia1-nfasis6">
    <w:name w:val="Medium List 1 Accent 6"/>
    <w:basedOn w:val="Tabla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Listamedia2">
    <w:name w:val="Medium Lis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1">
    <w:name w:val="Medium List 2 Accent 1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2">
    <w:name w:val="Medium List 2 Accent 2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3">
    <w:name w:val="Medium List 2 Accent 3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4">
    <w:name w:val="Medium List 2 Accent 4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5">
    <w:name w:val="Medium List 2 Accent 5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amedia2-nfasis6">
    <w:name w:val="Medium List 2 Accent 6"/>
    <w:basedOn w:val="Tabla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Cuadrculamedia1">
    <w:name w:val="Medium Grid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media1-nfasis1">
    <w:name w:val="Medium Grid 1 Accent 1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media1-nfasis2">
    <w:name w:val="Medium Grid 1 Accent 2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media1-nfasis3">
    <w:name w:val="Medium Grid 1 Accent 3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media1-nfasis4">
    <w:name w:val="Medium Grid 1 Accent 4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media1-nfasis5">
    <w:name w:val="Medium Grid 1 Accent 5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media1-nfasis6">
    <w:name w:val="Medium Grid 1 Accent 6"/>
    <w:basedOn w:val="Tabla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Cuadrculamedia2">
    <w:name w:val="Medium Grid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1">
    <w:name w:val="Medium Grid 2 Accent 1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2">
    <w:name w:val="Medium Grid 2 Accent 2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3">
    <w:name w:val="Medium Grid 2 Accent 3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4">
    <w:name w:val="Medium Grid 2 Accent 4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5">
    <w:name w:val="Medium Grid 2 Accent 5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2-nfasis6">
    <w:name w:val="Medium Grid 2 Accent 6"/>
    <w:basedOn w:val="Tabla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Cuadrculamedia3">
    <w:name w:val="Medium Grid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Cuadrculamedia3-nfasis1">
    <w:name w:val="Medium Grid 3 Accent 1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Cuadrculamedia3-nfasis2">
    <w:name w:val="Medium Grid 3 Accent 2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Cuadrculamedia3-nfasis3">
    <w:name w:val="Medium Grid 3 Accent 3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Cuadrculamedia3-nfasis4">
    <w:name w:val="Medium Grid 3 Accent 4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Cuadrculamedia3-nfasis5">
    <w:name w:val="Medium Grid 3 Accent 5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Cuadrculamedia3-nfasis6">
    <w:name w:val="Medium Grid 3 Accent 6"/>
    <w:basedOn w:val="Tabla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Listaoscura">
    <w:name w:val="Dark List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aoscura-nfasis1">
    <w:name w:val="Dark List Accent 1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Listaoscura-nfasis2">
    <w:name w:val="Dark List Accent 2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Listaoscura-nfasis3">
    <w:name w:val="Dark List Accent 3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Listaoscura-nfasis4">
    <w:name w:val="Dark List Accent 4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Listaoscura-nfasis5">
    <w:name w:val="Dark List Accent 5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Listaoscura-nfasis6">
    <w:name w:val="Dark List Accent 6"/>
    <w:basedOn w:val="Tabla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Sombreadovistoso">
    <w:name w:val="Colorful Shading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1">
    <w:name w:val="Colorful Shading Accent 1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2">
    <w:name w:val="Colorful Shading Accent 2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3">
    <w:name w:val="Colorful Shading Accent 3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Sombreadovistoso-nfasis4">
    <w:name w:val="Colorful Shading Accent 4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5">
    <w:name w:val="Colorful Shading Accent 5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Sombreadovistoso-nfasis6">
    <w:name w:val="Colorful Shading Accent 6"/>
    <w:basedOn w:val="Tabla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avistosa">
    <w:name w:val="Colorful List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avistosa-nfasis1">
    <w:name w:val="Colorful List Accent 1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Listavistosa-nfasis2">
    <w:name w:val="Colorful List Accent 2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Listavistosa-nfasis3">
    <w:name w:val="Colorful List Accent 3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Listavistosa-nfasis4">
    <w:name w:val="Colorful List Accent 4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Listavistosa-nfasis5">
    <w:name w:val="Colorful List Accent 5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Listavistosa-nfasis6">
    <w:name w:val="Colorful List Accent 6"/>
    <w:basedOn w:val="Tabla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uadrculavistosa">
    <w:name w:val="Colorful Grid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uadrculavistosa-nfasis1">
    <w:name w:val="Colorful Grid Accent 1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uadrculavistosa-nfasis2">
    <w:name w:val="Colorful Grid Accent 2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uadrculavistosa-nfasis3">
    <w:name w:val="Colorful Grid Accent 3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uadrculavistosa-nfasis4">
    <w:name w:val="Colorful Grid Accent 4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uadrculavistosa-nfasis5">
    <w:name w:val="Colorful Grid Accent 5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uadrculavistosa-nfasis6">
    <w:name w:val="Colorful Grid Accent 6"/>
    <w:basedOn w:val="Tabla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customStyle="1" w:styleId="TableNormal">
    <w:name w:val="Table Normal"/>
    <w:uiPriority w:val="2"/>
    <w:semiHidden/>
    <w:unhideWhenUsed/>
    <w:qFormat/>
    <w:rsid w:val="006F6254"/>
    <w:pPr>
      <w:widowControl w:val="0"/>
      <w:autoSpaceDE w:val="0"/>
      <w:autoSpaceDN w:val="0"/>
      <w:spacing w:after="0" w:line="240" w:lineRule="auto"/>
    </w:pPr>
    <w:rPr>
      <w:rFonts w:eastAsiaTheme="minorHAnsi"/>
    </w:rPr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TableParagraph">
    <w:name w:val="Table Paragraph"/>
    <w:basedOn w:val="Normal"/>
    <w:uiPriority w:val="1"/>
    <w:qFormat/>
    <w:rsid w:val="006F6254"/>
    <w:pPr>
      <w:widowControl w:val="0"/>
      <w:autoSpaceDE w:val="0"/>
      <w:autoSpaceDN w:val="0"/>
      <w:spacing w:after="0" w:line="240" w:lineRule="auto"/>
    </w:pPr>
    <w:rPr>
      <w:rFonts w:ascii="Arial" w:eastAsia="Arial" w:hAnsi="Arial" w:cs="Arial"/>
      <w:lang w:val="es-E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</TotalTime>
  <Pages>2</Pages>
  <Words>561</Words>
  <Characters>3089</Characters>
  <Application>Microsoft Office Word</Application>
  <DocSecurity>0</DocSecurity>
  <Lines>25</Lines>
  <Paragraphs>7</Paragraphs>
  <ScaleCrop>false</ScaleCrop>
  <HeadingPairs>
    <vt:vector size="4" baseType="variant">
      <vt:variant>
        <vt:lpstr>Título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Manager/>
  <Company/>
  <LinksUpToDate>false</LinksUpToDate>
  <CharactersWithSpaces>3643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Ervyn Felipe Buelvas Anaya</cp:lastModifiedBy>
  <cp:revision>6</cp:revision>
  <cp:lastPrinted>2025-12-21T15:45:00Z</cp:lastPrinted>
  <dcterms:created xsi:type="dcterms:W3CDTF">2013-12-23T23:15:00Z</dcterms:created>
  <dcterms:modified xsi:type="dcterms:W3CDTF">2025-12-21T15:45:00Z</dcterms:modified>
  <cp:category/>
</cp:coreProperties>
</file>